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973E6" w14:textId="77777777" w:rsidR="003E11A6" w:rsidRPr="00DC3F3F" w:rsidRDefault="003E11A6" w:rsidP="003E11A6">
      <w:pPr>
        <w:pStyle w:val="Koptekst"/>
        <w:tabs>
          <w:tab w:val="clear" w:pos="4536"/>
          <w:tab w:val="clear" w:pos="9072"/>
        </w:tabs>
        <w:rPr>
          <w:rFonts w:ascii="Arial" w:hAnsi="Arial" w:cs="Arial"/>
          <w:szCs w:val="18"/>
        </w:rPr>
      </w:pPr>
    </w:p>
    <w:p w14:paraId="62600296" w14:textId="77777777" w:rsidR="003E11A6" w:rsidRPr="00DC3F3F" w:rsidRDefault="003E11A6" w:rsidP="003E11A6">
      <w:pPr>
        <w:pStyle w:val="Koptekst"/>
        <w:rPr>
          <w:rFonts w:ascii="Arial" w:hAnsi="Arial" w:cs="Arial"/>
          <w:szCs w:val="18"/>
        </w:rPr>
      </w:pPr>
    </w:p>
    <w:p w14:paraId="18503200" w14:textId="77777777" w:rsidR="00FD7E46" w:rsidRPr="00DC3F3F" w:rsidRDefault="00FD7E46" w:rsidP="003E11A6">
      <w:pPr>
        <w:pStyle w:val="Koptekst"/>
        <w:ind w:left="1080"/>
        <w:rPr>
          <w:rFonts w:ascii="Arial" w:hAnsi="Arial" w:cs="Arial"/>
          <w:szCs w:val="18"/>
        </w:rPr>
      </w:pPr>
    </w:p>
    <w:p w14:paraId="579AE6FE" w14:textId="77777777" w:rsidR="00FD7E46" w:rsidRPr="00DC3F3F" w:rsidRDefault="00FD7E46" w:rsidP="003E11A6">
      <w:pPr>
        <w:pStyle w:val="Koptekst"/>
        <w:ind w:left="1080"/>
        <w:rPr>
          <w:rFonts w:ascii="Arial" w:hAnsi="Arial" w:cs="Arial"/>
          <w:szCs w:val="18"/>
        </w:rPr>
      </w:pPr>
    </w:p>
    <w:p w14:paraId="6C9C7291" w14:textId="77777777" w:rsidR="00FD7E46" w:rsidRPr="00DC3F3F" w:rsidRDefault="00FD7E46" w:rsidP="003E11A6">
      <w:pPr>
        <w:pStyle w:val="Koptekst"/>
        <w:ind w:left="1080"/>
        <w:rPr>
          <w:rFonts w:ascii="Arial" w:hAnsi="Arial" w:cs="Arial"/>
          <w:szCs w:val="18"/>
        </w:rPr>
      </w:pPr>
    </w:p>
    <w:p w14:paraId="48E40BC7" w14:textId="77777777" w:rsidR="00FD7E46" w:rsidRPr="00DC3F3F" w:rsidRDefault="00FD7E46" w:rsidP="003E11A6">
      <w:pPr>
        <w:pStyle w:val="Koptekst"/>
        <w:ind w:left="1080"/>
        <w:rPr>
          <w:rFonts w:ascii="Arial" w:hAnsi="Arial" w:cs="Arial"/>
          <w:szCs w:val="18"/>
        </w:rPr>
      </w:pPr>
    </w:p>
    <w:p w14:paraId="6FA4A8BB" w14:textId="77777777" w:rsidR="00FD7E46" w:rsidRPr="00DC3F3F" w:rsidRDefault="00FD7E46" w:rsidP="003E11A6">
      <w:pPr>
        <w:pStyle w:val="Koptekst"/>
        <w:ind w:left="1080"/>
        <w:rPr>
          <w:rFonts w:ascii="Arial" w:hAnsi="Arial" w:cs="Arial"/>
          <w:szCs w:val="18"/>
        </w:rPr>
      </w:pPr>
    </w:p>
    <w:p w14:paraId="1AEA0D2A" w14:textId="77777777" w:rsidR="00FD7E46" w:rsidRPr="00DC3F3F" w:rsidRDefault="00FD7E46" w:rsidP="003E11A6">
      <w:pPr>
        <w:pStyle w:val="Koptekst"/>
        <w:ind w:left="1080"/>
        <w:rPr>
          <w:rFonts w:ascii="Arial" w:hAnsi="Arial" w:cs="Arial"/>
          <w:szCs w:val="18"/>
        </w:rPr>
      </w:pPr>
    </w:p>
    <w:p w14:paraId="2007C838" w14:textId="77777777" w:rsidR="00FD7E46" w:rsidRPr="00DC3F3F" w:rsidRDefault="00FD7E46" w:rsidP="003E11A6">
      <w:pPr>
        <w:pStyle w:val="Koptekst"/>
        <w:ind w:left="1080"/>
        <w:rPr>
          <w:rFonts w:ascii="Arial" w:hAnsi="Arial" w:cs="Arial"/>
          <w:szCs w:val="18"/>
        </w:rPr>
      </w:pPr>
    </w:p>
    <w:p w14:paraId="6598DC84" w14:textId="77777777" w:rsidR="00FD7E46" w:rsidRPr="00DC3F3F" w:rsidRDefault="00FD7E46" w:rsidP="003E11A6">
      <w:pPr>
        <w:pStyle w:val="Koptekst"/>
        <w:ind w:left="1080"/>
        <w:rPr>
          <w:rFonts w:ascii="Arial" w:hAnsi="Arial" w:cs="Arial"/>
          <w:szCs w:val="18"/>
        </w:rPr>
      </w:pPr>
    </w:p>
    <w:p w14:paraId="34509B6E" w14:textId="77777777" w:rsidR="00FD7E46" w:rsidRPr="00DC3F3F" w:rsidRDefault="00FD7E46" w:rsidP="003E11A6">
      <w:pPr>
        <w:pStyle w:val="Koptekst"/>
        <w:ind w:left="1080"/>
        <w:rPr>
          <w:rFonts w:ascii="Arial" w:hAnsi="Arial" w:cs="Arial"/>
          <w:szCs w:val="18"/>
        </w:rPr>
      </w:pPr>
    </w:p>
    <w:p w14:paraId="13679EE2" w14:textId="77777777" w:rsidR="00FD7E46" w:rsidRPr="00316ADD" w:rsidRDefault="00FD7E46" w:rsidP="003E11A6">
      <w:pPr>
        <w:pStyle w:val="Koptekst"/>
        <w:ind w:left="1080"/>
        <w:rPr>
          <w:rFonts w:ascii="Arial" w:hAnsi="Arial" w:cs="Arial"/>
          <w:sz w:val="48"/>
          <w:szCs w:val="18"/>
        </w:rPr>
      </w:pPr>
    </w:p>
    <w:p w14:paraId="0947085D" w14:textId="77777777" w:rsidR="00EB39C1" w:rsidRPr="00316ADD" w:rsidRDefault="00EB39C1" w:rsidP="00EB39C1">
      <w:pPr>
        <w:jc w:val="both"/>
        <w:rPr>
          <w:rFonts w:ascii="Arial" w:hAnsi="Arial" w:cs="Arial"/>
          <w:b/>
          <w:sz w:val="48"/>
          <w:szCs w:val="18"/>
        </w:rPr>
      </w:pPr>
      <w:r w:rsidRPr="00316ADD">
        <w:rPr>
          <w:rFonts w:ascii="Arial" w:hAnsi="Arial" w:cs="Arial"/>
          <w:b/>
          <w:noProof/>
          <w:sz w:val="48"/>
          <w:szCs w:val="18"/>
        </w:rPr>
        <mc:AlternateContent>
          <mc:Choice Requires="wps">
            <w:drawing>
              <wp:anchor distT="4294967295" distB="4294967295" distL="114299" distR="114299" simplePos="0" relativeHeight="251662336" behindDoc="0" locked="0" layoutInCell="0" allowOverlap="1" wp14:anchorId="1D5246DE" wp14:editId="78757C4D">
                <wp:simplePos x="0" y="0"/>
                <wp:positionH relativeFrom="column">
                  <wp:posOffset>-1</wp:posOffset>
                </wp:positionH>
                <wp:positionV relativeFrom="paragraph">
                  <wp:posOffset>-1</wp:posOffset>
                </wp:positionV>
                <wp:extent cx="0" cy="0"/>
                <wp:effectExtent l="0" t="0" r="0" b="0"/>
                <wp:wrapNone/>
                <wp:docPr id="5" name="Tekstvak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78D4A4FD" w14:textId="77777777" w:rsidR="00AE6732" w:rsidRDefault="00AE6732" w:rsidP="00EB39C1"/>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5246DE" id="_x0000_t202" coordsize="21600,21600" o:spt="202" path="m,l,21600r21600,l21600,xe">
                <v:stroke joinstyle="miter"/>
                <v:path gradientshapeok="t" o:connecttype="rect"/>
              </v:shapetype>
              <v:shape id="Tekstvak 5" o:spid="_x0000_s1026" type="#_x0000_t202" style="position:absolute;left:0;text-align:left;margin-left:0;margin-top:0;width:0;height:0;z-index:251662336;visibility:hidden;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" o:allowincell="f">
                <v:textbox style="layout-flow:vertical;mso-layout-flow-alt:bottom-to-top">
                  <w:txbxContent>
                    <w:p w14:paraId="78D4A4FD" w14:textId="77777777" w:rsidR="00AE6732" w:rsidRDefault="00AE6732" w:rsidP="00EB39C1"/>
                  </w:txbxContent>
                </v:textbox>
              </v:shape>
            </w:pict>
          </mc:Fallback>
        </mc:AlternateContent>
      </w:r>
      <w:r w:rsidRPr="00316ADD">
        <w:rPr>
          <w:rFonts w:ascii="Arial" w:hAnsi="Arial" w:cs="Arial"/>
          <w:b/>
          <w:sz w:val="48"/>
          <w:szCs w:val="18"/>
        </w:rPr>
        <w:t>Raamovereenkomst</w:t>
      </w:r>
    </w:p>
    <w:p w14:paraId="05189D79" w14:textId="34769FD6" w:rsidR="00EB39C1" w:rsidRPr="00316ADD" w:rsidRDefault="00EB39C1" w:rsidP="00EB39C1">
      <w:pPr>
        <w:jc w:val="both"/>
        <w:rPr>
          <w:rFonts w:ascii="Arial" w:hAnsi="Arial" w:cs="Arial"/>
          <w:b/>
          <w:sz w:val="48"/>
          <w:szCs w:val="18"/>
        </w:rPr>
      </w:pPr>
      <w:r w:rsidRPr="00316ADD">
        <w:rPr>
          <w:rFonts w:ascii="Arial" w:hAnsi="Arial" w:cs="Arial"/>
          <w:b/>
          <w:sz w:val="48"/>
          <w:szCs w:val="18"/>
        </w:rPr>
        <w:t>Interventie</w:t>
      </w:r>
      <w:r w:rsidR="00316ADD">
        <w:rPr>
          <w:rFonts w:ascii="Arial" w:hAnsi="Arial" w:cs="Arial"/>
          <w:b/>
          <w:sz w:val="48"/>
          <w:szCs w:val="18"/>
        </w:rPr>
        <w:t>diensten</w:t>
      </w:r>
    </w:p>
    <w:p w14:paraId="1C5DDB97" w14:textId="77777777" w:rsidR="00EB39C1" w:rsidRPr="00DC3F3F" w:rsidRDefault="00EB39C1" w:rsidP="00EB39C1">
      <w:pPr>
        <w:jc w:val="both"/>
        <w:rPr>
          <w:rFonts w:ascii="Arial" w:hAnsi="Arial" w:cs="Arial"/>
          <w:b/>
          <w:szCs w:val="18"/>
        </w:rPr>
      </w:pPr>
    </w:p>
    <w:p w14:paraId="57BDDEE9" w14:textId="77777777" w:rsidR="00EB39C1" w:rsidRPr="00DC3F3F" w:rsidRDefault="00EB39C1" w:rsidP="00EB39C1">
      <w:pPr>
        <w:jc w:val="both"/>
        <w:rPr>
          <w:rFonts w:ascii="Arial" w:hAnsi="Arial" w:cs="Arial"/>
          <w:szCs w:val="18"/>
        </w:rPr>
      </w:pPr>
      <w:r w:rsidRPr="00DC3F3F">
        <w:rPr>
          <w:rFonts w:ascii="Arial" w:hAnsi="Arial" w:cs="Arial"/>
          <w:szCs w:val="18"/>
        </w:rPr>
        <w:t xml:space="preserve">Kenmerk: </w:t>
      </w:r>
      <w:r w:rsidRPr="00DC3F3F">
        <w:rPr>
          <w:rFonts w:ascii="Arial" w:hAnsi="Arial" w:cs="Arial"/>
          <w:color w:val="548DD4" w:themeColor="text2" w:themeTint="99"/>
          <w:szCs w:val="18"/>
        </w:rPr>
        <w:t>IUC19-621</w:t>
      </w:r>
    </w:p>
    <w:p w14:paraId="2A1D6D2F" w14:textId="77777777" w:rsidR="00EB39C1" w:rsidRPr="00DC3F3F" w:rsidRDefault="00EB39C1" w:rsidP="00EB39C1">
      <w:pPr>
        <w:jc w:val="both"/>
        <w:rPr>
          <w:rFonts w:ascii="Arial" w:hAnsi="Arial" w:cs="Arial"/>
          <w:szCs w:val="18"/>
        </w:rPr>
      </w:pPr>
    </w:p>
    <w:p w14:paraId="45F26410" w14:textId="77777777" w:rsidR="00EB39C1" w:rsidRPr="00DC3F3F" w:rsidRDefault="00EB39C1" w:rsidP="00EB39C1">
      <w:pPr>
        <w:jc w:val="both"/>
        <w:rPr>
          <w:rFonts w:ascii="Arial" w:hAnsi="Arial" w:cs="Arial"/>
          <w:szCs w:val="18"/>
        </w:rPr>
      </w:pPr>
    </w:p>
    <w:p w14:paraId="7EF5984B" w14:textId="77777777" w:rsidR="00EB39C1" w:rsidRPr="00DC3F3F" w:rsidRDefault="00EB39C1" w:rsidP="00EB39C1">
      <w:pPr>
        <w:jc w:val="both"/>
        <w:rPr>
          <w:rFonts w:ascii="Arial" w:hAnsi="Arial" w:cs="Arial"/>
          <w:szCs w:val="18"/>
        </w:rPr>
      </w:pPr>
      <w:r w:rsidRPr="00DC3F3F">
        <w:rPr>
          <w:rFonts w:ascii="Arial" w:hAnsi="Arial" w:cs="Arial"/>
          <w:szCs w:val="18"/>
        </w:rPr>
        <w:t>tussen</w:t>
      </w:r>
    </w:p>
    <w:p w14:paraId="2EE07753" w14:textId="77777777" w:rsidR="00EB39C1" w:rsidRPr="00DC3F3F" w:rsidRDefault="00EB39C1" w:rsidP="00EB39C1">
      <w:pPr>
        <w:jc w:val="both"/>
        <w:rPr>
          <w:rFonts w:ascii="Arial" w:hAnsi="Arial" w:cs="Arial"/>
          <w:szCs w:val="18"/>
        </w:rPr>
      </w:pPr>
    </w:p>
    <w:p w14:paraId="744E6B37" w14:textId="77777777" w:rsidR="00EB39C1" w:rsidRPr="00DC3F3F" w:rsidRDefault="00EB39C1" w:rsidP="00EB39C1">
      <w:pPr>
        <w:pStyle w:val="Koptekst"/>
        <w:rPr>
          <w:rFonts w:ascii="Arial" w:hAnsi="Arial" w:cs="Arial"/>
          <w:szCs w:val="18"/>
        </w:rPr>
      </w:pPr>
      <w:r w:rsidRPr="00DC3F3F">
        <w:rPr>
          <w:rFonts w:ascii="Arial" w:hAnsi="Arial" w:cs="Arial"/>
          <w:szCs w:val="18"/>
        </w:rPr>
        <w:t xml:space="preserve">de </w:t>
      </w:r>
      <w:r w:rsidRPr="00DC3F3F">
        <w:rPr>
          <w:rFonts w:ascii="Arial" w:hAnsi="Arial" w:cs="Arial"/>
          <w:b/>
          <w:szCs w:val="18"/>
        </w:rPr>
        <w:t xml:space="preserve">Staat der Nederlanden, </w:t>
      </w:r>
      <w:r w:rsidRPr="00DC3F3F">
        <w:rPr>
          <w:rFonts w:ascii="Arial" w:hAnsi="Arial" w:cs="Arial"/>
          <w:szCs w:val="18"/>
        </w:rPr>
        <w:t>namens het ministerie van Financiën, namens het Directoraat-Generaal Belastingdienst</w:t>
      </w:r>
    </w:p>
    <w:p w14:paraId="7F74026E" w14:textId="77777777" w:rsidR="00EB39C1" w:rsidRPr="00DC3F3F" w:rsidRDefault="00EB39C1" w:rsidP="00EB39C1">
      <w:pPr>
        <w:jc w:val="both"/>
        <w:rPr>
          <w:rFonts w:ascii="Arial" w:hAnsi="Arial" w:cs="Arial"/>
          <w:szCs w:val="18"/>
        </w:rPr>
      </w:pPr>
    </w:p>
    <w:p w14:paraId="208E3411" w14:textId="77777777" w:rsidR="00EB39C1" w:rsidRPr="00DC3F3F" w:rsidRDefault="00EB39C1" w:rsidP="00EB39C1">
      <w:pPr>
        <w:jc w:val="both"/>
        <w:rPr>
          <w:rFonts w:ascii="Arial" w:hAnsi="Arial" w:cs="Arial"/>
          <w:szCs w:val="18"/>
        </w:rPr>
      </w:pPr>
      <w:r w:rsidRPr="00DC3F3F">
        <w:rPr>
          <w:rFonts w:ascii="Arial" w:hAnsi="Arial" w:cs="Arial"/>
          <w:szCs w:val="18"/>
        </w:rPr>
        <w:t xml:space="preserve">en </w:t>
      </w:r>
    </w:p>
    <w:p w14:paraId="0A703EA1" w14:textId="77777777" w:rsidR="00EB39C1" w:rsidRPr="00DC3F3F" w:rsidRDefault="00EB39C1" w:rsidP="00EB39C1">
      <w:pPr>
        <w:jc w:val="both"/>
        <w:rPr>
          <w:rFonts w:ascii="Arial" w:hAnsi="Arial" w:cs="Arial"/>
          <w:szCs w:val="18"/>
        </w:rPr>
      </w:pPr>
    </w:p>
    <w:p w14:paraId="0F1F60C9" w14:textId="77777777" w:rsidR="00EB39C1" w:rsidRPr="00DC3F3F" w:rsidRDefault="00EB39C1" w:rsidP="00EB39C1">
      <w:pPr>
        <w:jc w:val="both"/>
        <w:rPr>
          <w:rFonts w:ascii="Arial" w:hAnsi="Arial" w:cs="Arial"/>
          <w:szCs w:val="18"/>
        </w:rPr>
      </w:pPr>
      <w:r w:rsidRPr="00DC3F3F">
        <w:rPr>
          <w:rFonts w:ascii="Arial" w:hAnsi="Arial" w:cs="Arial"/>
          <w:color w:val="0070C0"/>
          <w:szCs w:val="18"/>
        </w:rPr>
        <w:t>[naam Opdrachtnemer]</w:t>
      </w:r>
      <w:r w:rsidRPr="00DC3F3F">
        <w:rPr>
          <w:rFonts w:ascii="Arial" w:hAnsi="Arial" w:cs="Arial"/>
          <w:szCs w:val="18"/>
        </w:rPr>
        <w:t xml:space="preserve"> </w:t>
      </w:r>
    </w:p>
    <w:p w14:paraId="41D0BEA2" w14:textId="77777777" w:rsidR="00EB39C1" w:rsidRPr="00DC3F3F" w:rsidRDefault="00EB39C1" w:rsidP="00EB39C1">
      <w:pPr>
        <w:jc w:val="both"/>
        <w:rPr>
          <w:rFonts w:ascii="Arial" w:hAnsi="Arial" w:cs="Arial"/>
          <w:szCs w:val="18"/>
        </w:rPr>
      </w:pPr>
    </w:p>
    <w:p w14:paraId="002E2EDD" w14:textId="77777777" w:rsidR="00EB39C1" w:rsidRPr="00DC3F3F" w:rsidRDefault="00EB39C1" w:rsidP="00EB39C1">
      <w:pPr>
        <w:jc w:val="both"/>
        <w:rPr>
          <w:rFonts w:ascii="Arial" w:hAnsi="Arial" w:cs="Arial"/>
          <w:szCs w:val="18"/>
        </w:rPr>
      </w:pPr>
    </w:p>
    <w:p w14:paraId="06C877E1" w14:textId="77777777" w:rsidR="00EB39C1" w:rsidRPr="00DC3F3F" w:rsidRDefault="00EB39C1" w:rsidP="00EB39C1">
      <w:pPr>
        <w:jc w:val="both"/>
        <w:rPr>
          <w:rFonts w:ascii="Arial" w:hAnsi="Arial" w:cs="Arial"/>
          <w:szCs w:val="18"/>
        </w:rPr>
      </w:pPr>
    </w:p>
    <w:p w14:paraId="53ABB0EE" w14:textId="77777777" w:rsidR="00EB39C1" w:rsidRPr="00DC3F3F" w:rsidRDefault="00EB39C1" w:rsidP="00EB39C1">
      <w:pPr>
        <w:jc w:val="both"/>
        <w:rPr>
          <w:rFonts w:ascii="Arial" w:hAnsi="Arial" w:cs="Arial"/>
          <w:szCs w:val="18"/>
        </w:rPr>
      </w:pPr>
      <w:r w:rsidRPr="00DC3F3F">
        <w:rPr>
          <w:rFonts w:ascii="Arial" w:hAnsi="Arial" w:cs="Arial"/>
          <w:szCs w:val="18"/>
        </w:rPr>
        <w:t xml:space="preserve">betreffende </w:t>
      </w:r>
      <w:r w:rsidRPr="00DC3F3F">
        <w:rPr>
          <w:rFonts w:ascii="Arial" w:hAnsi="Arial" w:cs="Arial"/>
          <w:color w:val="0070C0"/>
          <w:szCs w:val="18"/>
        </w:rPr>
        <w:t>[het perceel/de percelen]</w:t>
      </w:r>
      <w:r w:rsidRPr="00DC3F3F">
        <w:rPr>
          <w:rFonts w:ascii="Arial" w:hAnsi="Arial" w:cs="Arial"/>
          <w:szCs w:val="18"/>
        </w:rPr>
        <w:t xml:space="preserve">: </w:t>
      </w:r>
    </w:p>
    <w:p w14:paraId="7CAF7988" w14:textId="77777777" w:rsidR="00EB39C1" w:rsidRPr="00DC3F3F" w:rsidRDefault="00EB39C1" w:rsidP="00EB39C1">
      <w:pPr>
        <w:jc w:val="both"/>
        <w:rPr>
          <w:rFonts w:ascii="Arial" w:hAnsi="Arial" w:cs="Arial"/>
          <w:szCs w:val="18"/>
        </w:rPr>
      </w:pPr>
    </w:p>
    <w:p w14:paraId="72D65A94" w14:textId="77777777" w:rsidR="00EB39C1" w:rsidRPr="00DC3F3F" w:rsidRDefault="00EB39C1" w:rsidP="00EB39C1">
      <w:pPr>
        <w:pStyle w:val="Lijstalinea"/>
        <w:numPr>
          <w:ilvl w:val="0"/>
          <w:numId w:val="11"/>
        </w:numPr>
        <w:spacing w:after="200" w:line="240" w:lineRule="auto"/>
        <w:jc w:val="both"/>
        <w:rPr>
          <w:rFonts w:ascii="Arial" w:hAnsi="Arial" w:cs="Arial"/>
          <w:color w:val="0070C0"/>
          <w:szCs w:val="18"/>
        </w:rPr>
      </w:pPr>
      <w:r w:rsidRPr="00DC3F3F">
        <w:rPr>
          <w:rFonts w:ascii="Arial" w:hAnsi="Arial" w:cs="Arial"/>
          <w:color w:val="0070C0"/>
          <w:szCs w:val="18"/>
        </w:rPr>
        <w:t>[Perceelnummer en perceeltitel]</w:t>
      </w:r>
    </w:p>
    <w:p w14:paraId="245DC97E" w14:textId="77777777" w:rsidR="00EB39C1" w:rsidRPr="00DC3F3F" w:rsidRDefault="00EB39C1" w:rsidP="00EB39C1">
      <w:pPr>
        <w:jc w:val="both"/>
        <w:rPr>
          <w:rFonts w:ascii="Arial" w:hAnsi="Arial" w:cs="Arial"/>
          <w:szCs w:val="18"/>
        </w:rPr>
      </w:pPr>
    </w:p>
    <w:p w14:paraId="3D07A5A4" w14:textId="77777777" w:rsidR="00EB39C1" w:rsidRPr="00DC3F3F" w:rsidRDefault="00EB39C1" w:rsidP="00EB39C1">
      <w:pPr>
        <w:jc w:val="both"/>
        <w:rPr>
          <w:rFonts w:ascii="Arial" w:hAnsi="Arial" w:cs="Arial"/>
          <w:szCs w:val="18"/>
        </w:rPr>
      </w:pPr>
    </w:p>
    <w:p w14:paraId="696A4743" w14:textId="77777777" w:rsidR="00EB39C1" w:rsidRPr="00DC3F3F" w:rsidRDefault="00EB39C1" w:rsidP="00EB39C1">
      <w:pPr>
        <w:jc w:val="both"/>
        <w:rPr>
          <w:rFonts w:ascii="Arial" w:hAnsi="Arial" w:cs="Arial"/>
          <w:szCs w:val="18"/>
        </w:rPr>
      </w:pPr>
    </w:p>
    <w:p w14:paraId="2D3CC882" w14:textId="77777777" w:rsidR="00EB39C1" w:rsidRPr="00DC3F3F" w:rsidRDefault="00EB39C1" w:rsidP="00EB39C1">
      <w:pPr>
        <w:jc w:val="both"/>
        <w:rPr>
          <w:rFonts w:ascii="Arial" w:hAnsi="Arial" w:cs="Arial"/>
          <w:szCs w:val="18"/>
        </w:rPr>
      </w:pPr>
    </w:p>
    <w:p w14:paraId="0FE4DDAD" w14:textId="77777777" w:rsidR="00EB39C1" w:rsidRPr="00DC3F3F" w:rsidRDefault="00EB39C1" w:rsidP="00EB39C1">
      <w:pPr>
        <w:jc w:val="both"/>
        <w:rPr>
          <w:rFonts w:ascii="Arial" w:hAnsi="Arial" w:cs="Arial"/>
          <w:szCs w:val="18"/>
        </w:rPr>
      </w:pPr>
    </w:p>
    <w:p w14:paraId="5A18DD09" w14:textId="77777777" w:rsidR="00EB39C1" w:rsidRPr="00DC3F3F" w:rsidRDefault="00EB39C1" w:rsidP="00EB39C1">
      <w:pPr>
        <w:pStyle w:val="Plattetekst2"/>
        <w:jc w:val="both"/>
        <w:rPr>
          <w:rFonts w:cs="Arial"/>
          <w:b w:val="0"/>
          <w:sz w:val="18"/>
          <w:szCs w:val="18"/>
        </w:rPr>
      </w:pPr>
    </w:p>
    <w:p w14:paraId="06E47C0A" w14:textId="77777777" w:rsidR="00EB39C1" w:rsidRPr="00DC3F3F" w:rsidRDefault="00EB39C1" w:rsidP="00EB39C1">
      <w:pPr>
        <w:pStyle w:val="Plattetekst2"/>
        <w:jc w:val="both"/>
        <w:rPr>
          <w:rFonts w:cs="Arial"/>
          <w:b w:val="0"/>
          <w:sz w:val="18"/>
          <w:szCs w:val="18"/>
        </w:rPr>
      </w:pPr>
    </w:p>
    <w:p w14:paraId="06772FFA" w14:textId="77777777" w:rsidR="00EB39C1" w:rsidRPr="00DC3F3F" w:rsidRDefault="00EB39C1" w:rsidP="00EB39C1">
      <w:pPr>
        <w:pStyle w:val="Plattetekst2"/>
        <w:jc w:val="both"/>
        <w:rPr>
          <w:rFonts w:cs="Arial"/>
          <w:b w:val="0"/>
          <w:sz w:val="18"/>
          <w:szCs w:val="18"/>
        </w:rPr>
      </w:pPr>
      <w:r w:rsidRPr="00DC3F3F">
        <w:rPr>
          <w:rFonts w:cs="Arial"/>
          <w:b w:val="0"/>
          <w:sz w:val="18"/>
          <w:szCs w:val="18"/>
        </w:rPr>
        <w:t>contractnummer</w:t>
      </w:r>
      <w:r w:rsidRPr="00DC3F3F">
        <w:rPr>
          <w:rFonts w:cs="Arial"/>
          <w:b w:val="0"/>
          <w:sz w:val="18"/>
          <w:szCs w:val="18"/>
        </w:rPr>
        <w:tab/>
        <w:t xml:space="preserve">: </w:t>
      </w:r>
      <w:r w:rsidRPr="00DC3F3F">
        <w:rPr>
          <w:rFonts w:cs="Arial"/>
          <w:b w:val="0"/>
          <w:color w:val="0070C0"/>
          <w:sz w:val="18"/>
          <w:szCs w:val="18"/>
        </w:rPr>
        <w:t>[nr]</w:t>
      </w:r>
    </w:p>
    <w:p w14:paraId="257840F8" w14:textId="70996876" w:rsidR="00EB39C1" w:rsidRPr="00DC3F3F" w:rsidRDefault="00EB39C1" w:rsidP="00EB39C1">
      <w:pPr>
        <w:jc w:val="both"/>
        <w:rPr>
          <w:rFonts w:ascii="Arial" w:hAnsi="Arial" w:cs="Arial"/>
          <w:b/>
          <w:szCs w:val="18"/>
        </w:rPr>
      </w:pPr>
      <w:r w:rsidRPr="00DC3F3F">
        <w:rPr>
          <w:rFonts w:ascii="Arial" w:hAnsi="Arial" w:cs="Arial"/>
          <w:szCs w:val="18"/>
        </w:rPr>
        <w:t>versie</w:t>
      </w:r>
      <w:r w:rsidRPr="00DC3F3F">
        <w:rPr>
          <w:rFonts w:ascii="Arial" w:hAnsi="Arial" w:cs="Arial"/>
          <w:szCs w:val="18"/>
        </w:rPr>
        <w:tab/>
      </w:r>
      <w:r w:rsidRPr="00DC3F3F">
        <w:rPr>
          <w:rFonts w:ascii="Arial" w:hAnsi="Arial" w:cs="Arial"/>
          <w:szCs w:val="18"/>
        </w:rPr>
        <w:tab/>
        <w:t xml:space="preserve">: </w:t>
      </w:r>
      <w:r w:rsidR="00B45627">
        <w:rPr>
          <w:rFonts w:ascii="Arial" w:hAnsi="Arial" w:cs="Arial"/>
          <w:color w:val="548DD4" w:themeColor="text2" w:themeTint="99"/>
          <w:szCs w:val="18"/>
        </w:rPr>
        <w:t xml:space="preserve">concept </w:t>
      </w:r>
    </w:p>
    <w:p w14:paraId="116137F3" w14:textId="77777777" w:rsidR="003E11A6" w:rsidRPr="00DC3F3F" w:rsidRDefault="003E11A6" w:rsidP="003E11A6">
      <w:pPr>
        <w:pStyle w:val="Koptekst"/>
        <w:ind w:left="1080"/>
        <w:rPr>
          <w:rFonts w:ascii="Arial" w:hAnsi="Arial" w:cs="Arial"/>
          <w:szCs w:val="18"/>
        </w:rPr>
      </w:pPr>
    </w:p>
    <w:p w14:paraId="59AC0E30" w14:textId="77777777" w:rsidR="003E11A6" w:rsidRPr="00DC3F3F" w:rsidRDefault="003E11A6" w:rsidP="003E11A6">
      <w:pPr>
        <w:pStyle w:val="Koptekst"/>
        <w:ind w:left="1080"/>
        <w:rPr>
          <w:rFonts w:ascii="Arial" w:hAnsi="Arial" w:cs="Arial"/>
          <w:szCs w:val="18"/>
        </w:rPr>
      </w:pPr>
    </w:p>
    <w:p w14:paraId="38A92805" w14:textId="77777777" w:rsidR="003E11A6" w:rsidRPr="00DC3F3F" w:rsidRDefault="003E11A6" w:rsidP="003E11A6">
      <w:pPr>
        <w:pStyle w:val="Koptekst"/>
        <w:ind w:left="1080"/>
        <w:rPr>
          <w:rFonts w:ascii="Arial" w:hAnsi="Arial" w:cs="Arial"/>
          <w:szCs w:val="18"/>
        </w:rPr>
      </w:pPr>
    </w:p>
    <w:p w14:paraId="4C7126D3" w14:textId="77777777" w:rsidR="003E11A6" w:rsidRPr="00DC3F3F" w:rsidRDefault="003E11A6" w:rsidP="003E11A6">
      <w:pPr>
        <w:ind w:firstLine="360"/>
        <w:rPr>
          <w:rFonts w:ascii="Arial" w:hAnsi="Arial" w:cs="Arial"/>
          <w:szCs w:val="18"/>
        </w:rPr>
      </w:pPr>
    </w:p>
    <w:p w14:paraId="2BEB52C8" w14:textId="77777777" w:rsidR="003E11A6" w:rsidRPr="00DC3F3F" w:rsidRDefault="003E11A6" w:rsidP="003E11A6">
      <w:pPr>
        <w:ind w:firstLine="360"/>
        <w:rPr>
          <w:rFonts w:ascii="Arial" w:hAnsi="Arial" w:cs="Arial"/>
          <w:szCs w:val="18"/>
        </w:rPr>
      </w:pPr>
    </w:p>
    <w:p w14:paraId="7DD38C3B" w14:textId="77777777" w:rsidR="003E11A6" w:rsidRPr="00DC3F3F" w:rsidRDefault="003E11A6" w:rsidP="003E11A6">
      <w:pPr>
        <w:pStyle w:val="Koptekst"/>
        <w:tabs>
          <w:tab w:val="clear" w:pos="4536"/>
          <w:tab w:val="clear" w:pos="9072"/>
        </w:tabs>
        <w:rPr>
          <w:rFonts w:ascii="Arial" w:hAnsi="Arial" w:cs="Arial"/>
          <w:szCs w:val="18"/>
          <w:lang w:val="en-GB"/>
        </w:rPr>
      </w:pPr>
      <w:r w:rsidRPr="00DC3F3F">
        <w:rPr>
          <w:rFonts w:ascii="Arial" w:hAnsi="Arial" w:cs="Arial"/>
          <w:szCs w:val="18"/>
        </w:rPr>
        <w:br w:type="page"/>
      </w:r>
    </w:p>
    <w:p w14:paraId="37B7C1E0" w14:textId="77777777" w:rsidR="00EB39C1" w:rsidRPr="00DC3F3F" w:rsidRDefault="00EB39C1" w:rsidP="00EB39C1">
      <w:pPr>
        <w:spacing w:before="120" w:after="120"/>
        <w:jc w:val="both"/>
        <w:rPr>
          <w:rFonts w:ascii="Arial" w:hAnsi="Arial" w:cs="Arial"/>
          <w:b/>
          <w:szCs w:val="18"/>
        </w:rPr>
      </w:pPr>
      <w:r w:rsidRPr="00DC3F3F">
        <w:rPr>
          <w:rFonts w:ascii="Arial" w:hAnsi="Arial" w:cs="Arial"/>
          <w:b/>
          <w:szCs w:val="18"/>
        </w:rPr>
        <w:lastRenderedPageBreak/>
        <w:t>INHOUDSOPGAVE</w:t>
      </w:r>
    </w:p>
    <w:p w14:paraId="1F956D64" w14:textId="77777777" w:rsidR="00EB39C1" w:rsidRPr="00DC3F3F" w:rsidRDefault="00EB39C1" w:rsidP="00EB39C1">
      <w:pPr>
        <w:jc w:val="both"/>
        <w:rPr>
          <w:rFonts w:ascii="Arial" w:hAnsi="Arial" w:cs="Arial"/>
          <w:kern w:val="1"/>
          <w:szCs w:val="18"/>
        </w:rPr>
      </w:pPr>
    </w:p>
    <w:p w14:paraId="429265F3" w14:textId="77777777" w:rsidR="00EB39C1" w:rsidRPr="00DC3F3F" w:rsidRDefault="00EB39C1" w:rsidP="00EB39C1">
      <w:pPr>
        <w:jc w:val="both"/>
        <w:rPr>
          <w:rFonts w:ascii="Arial" w:hAnsi="Arial" w:cs="Arial"/>
          <w:kern w:val="1"/>
          <w:szCs w:val="18"/>
        </w:rPr>
      </w:pPr>
      <w:r w:rsidRPr="00DC3F3F">
        <w:rPr>
          <w:rFonts w:ascii="Arial" w:hAnsi="Arial" w:cs="Arial"/>
          <w:kern w:val="1"/>
          <w:szCs w:val="18"/>
        </w:rPr>
        <w:t>Artikel 1</w:t>
      </w:r>
      <w:r w:rsidRPr="00DC3F3F">
        <w:rPr>
          <w:rFonts w:ascii="Arial" w:hAnsi="Arial" w:cs="Arial"/>
          <w:kern w:val="1"/>
          <w:szCs w:val="18"/>
        </w:rPr>
        <w:tab/>
      </w:r>
      <w:r w:rsidRPr="00DC3F3F">
        <w:rPr>
          <w:rFonts w:ascii="Arial" w:hAnsi="Arial" w:cs="Arial"/>
          <w:kern w:val="1"/>
          <w:szCs w:val="18"/>
        </w:rPr>
        <w:tab/>
        <w:t>Begrippen en afkortingen</w:t>
      </w:r>
    </w:p>
    <w:p w14:paraId="055E0634" w14:textId="77777777" w:rsidR="00EB39C1" w:rsidRPr="00DC3F3F" w:rsidRDefault="00EB39C1" w:rsidP="00EB39C1">
      <w:pPr>
        <w:jc w:val="both"/>
        <w:rPr>
          <w:rFonts w:ascii="Arial" w:hAnsi="Arial" w:cs="Arial"/>
          <w:kern w:val="1"/>
          <w:szCs w:val="18"/>
        </w:rPr>
      </w:pPr>
      <w:r w:rsidRPr="00DC3F3F">
        <w:rPr>
          <w:rFonts w:ascii="Arial" w:hAnsi="Arial" w:cs="Arial"/>
          <w:kern w:val="1"/>
          <w:szCs w:val="18"/>
        </w:rPr>
        <w:t>Artikel 2</w:t>
      </w:r>
      <w:r w:rsidRPr="00DC3F3F">
        <w:rPr>
          <w:rFonts w:ascii="Arial" w:hAnsi="Arial" w:cs="Arial"/>
          <w:kern w:val="1"/>
          <w:szCs w:val="18"/>
        </w:rPr>
        <w:tab/>
      </w:r>
      <w:r w:rsidRPr="00DC3F3F">
        <w:rPr>
          <w:rFonts w:ascii="Arial" w:hAnsi="Arial" w:cs="Arial"/>
          <w:kern w:val="1"/>
          <w:szCs w:val="18"/>
        </w:rPr>
        <w:tab/>
        <w:t>Voorwerp van de Raamovereenkomst</w:t>
      </w:r>
    </w:p>
    <w:p w14:paraId="0320B417" w14:textId="77777777" w:rsidR="00EB39C1" w:rsidRPr="00DC3F3F" w:rsidRDefault="00EB39C1" w:rsidP="00EB39C1">
      <w:pPr>
        <w:jc w:val="both"/>
        <w:rPr>
          <w:rFonts w:ascii="Arial" w:hAnsi="Arial" w:cs="Arial"/>
          <w:kern w:val="1"/>
          <w:szCs w:val="18"/>
        </w:rPr>
      </w:pPr>
      <w:r w:rsidRPr="00DC3F3F">
        <w:rPr>
          <w:rFonts w:ascii="Arial" w:hAnsi="Arial" w:cs="Arial"/>
          <w:kern w:val="1"/>
          <w:szCs w:val="18"/>
        </w:rPr>
        <w:t>Artikel 3</w:t>
      </w:r>
      <w:r w:rsidRPr="00DC3F3F">
        <w:rPr>
          <w:rFonts w:ascii="Arial" w:hAnsi="Arial" w:cs="Arial"/>
          <w:kern w:val="1"/>
          <w:szCs w:val="18"/>
        </w:rPr>
        <w:tab/>
      </w:r>
      <w:r w:rsidRPr="00DC3F3F">
        <w:rPr>
          <w:rFonts w:ascii="Arial" w:hAnsi="Arial" w:cs="Arial"/>
          <w:kern w:val="1"/>
          <w:szCs w:val="18"/>
        </w:rPr>
        <w:tab/>
        <w:t>Duur van de Raamovereenkomst</w:t>
      </w:r>
    </w:p>
    <w:p w14:paraId="3833E36C" w14:textId="5FB80225" w:rsidR="00EB39C1" w:rsidRPr="00DC3F3F" w:rsidRDefault="00EB39C1" w:rsidP="00C1373C">
      <w:pPr>
        <w:jc w:val="both"/>
        <w:rPr>
          <w:rFonts w:ascii="Arial" w:hAnsi="Arial" w:cs="Arial"/>
          <w:kern w:val="1"/>
          <w:szCs w:val="18"/>
        </w:rPr>
      </w:pPr>
      <w:r w:rsidRPr="00DC3F3F">
        <w:rPr>
          <w:rFonts w:ascii="Arial" w:hAnsi="Arial" w:cs="Arial"/>
          <w:kern w:val="1"/>
          <w:szCs w:val="18"/>
        </w:rPr>
        <w:t>Artikel 4</w:t>
      </w:r>
      <w:r w:rsidRPr="00DC3F3F">
        <w:rPr>
          <w:rFonts w:ascii="Arial" w:hAnsi="Arial" w:cs="Arial"/>
          <w:kern w:val="1"/>
          <w:szCs w:val="18"/>
        </w:rPr>
        <w:tab/>
      </w:r>
      <w:r w:rsidRPr="00DC3F3F">
        <w:rPr>
          <w:rFonts w:ascii="Arial" w:hAnsi="Arial" w:cs="Arial"/>
          <w:kern w:val="1"/>
          <w:szCs w:val="18"/>
        </w:rPr>
        <w:tab/>
        <w:t xml:space="preserve">Bestelopdrachten </w:t>
      </w:r>
    </w:p>
    <w:p w14:paraId="39A86553" w14:textId="6A7B5DB8" w:rsidR="00EB39C1" w:rsidRDefault="00EB39C1" w:rsidP="00EB39C1">
      <w:pPr>
        <w:jc w:val="both"/>
        <w:rPr>
          <w:rFonts w:ascii="Arial" w:hAnsi="Arial" w:cs="Arial"/>
          <w:kern w:val="1"/>
          <w:szCs w:val="18"/>
        </w:rPr>
      </w:pPr>
      <w:r w:rsidRPr="00DC3F3F">
        <w:rPr>
          <w:rFonts w:ascii="Arial" w:hAnsi="Arial" w:cs="Arial"/>
          <w:kern w:val="1"/>
          <w:szCs w:val="18"/>
        </w:rPr>
        <w:t>A</w:t>
      </w:r>
      <w:r w:rsidR="00C1373C" w:rsidRPr="00DC3F3F">
        <w:rPr>
          <w:rFonts w:ascii="Arial" w:hAnsi="Arial" w:cs="Arial"/>
          <w:kern w:val="1"/>
          <w:szCs w:val="18"/>
        </w:rPr>
        <w:t>rtikel 5</w:t>
      </w:r>
      <w:r w:rsidRPr="00DC3F3F">
        <w:rPr>
          <w:rFonts w:ascii="Arial" w:hAnsi="Arial" w:cs="Arial"/>
          <w:kern w:val="1"/>
          <w:szCs w:val="18"/>
        </w:rPr>
        <w:tab/>
      </w:r>
      <w:r w:rsidRPr="00DC3F3F">
        <w:rPr>
          <w:rFonts w:ascii="Arial" w:hAnsi="Arial" w:cs="Arial"/>
          <w:kern w:val="1"/>
          <w:szCs w:val="18"/>
        </w:rPr>
        <w:tab/>
      </w:r>
      <w:r w:rsidRPr="00DC3F3F">
        <w:rPr>
          <w:rFonts w:ascii="Arial" w:hAnsi="Arial" w:cs="Arial"/>
          <w:szCs w:val="18"/>
        </w:rPr>
        <w:t>Kwaliteitsgaranties</w:t>
      </w:r>
      <w:r w:rsidRPr="00DC3F3F">
        <w:rPr>
          <w:rFonts w:ascii="Arial" w:hAnsi="Arial" w:cs="Arial"/>
          <w:kern w:val="1"/>
          <w:szCs w:val="18"/>
        </w:rPr>
        <w:t xml:space="preserve"> </w:t>
      </w:r>
    </w:p>
    <w:p w14:paraId="43651AF9" w14:textId="18C8927C" w:rsidR="00DC3F3F" w:rsidRPr="00DC3F3F" w:rsidRDefault="00DC3F3F" w:rsidP="00EB39C1">
      <w:pPr>
        <w:jc w:val="both"/>
        <w:rPr>
          <w:rFonts w:ascii="Arial" w:hAnsi="Arial" w:cs="Arial"/>
          <w:kern w:val="1"/>
          <w:szCs w:val="18"/>
        </w:rPr>
      </w:pPr>
      <w:r>
        <w:rPr>
          <w:rFonts w:ascii="Arial" w:hAnsi="Arial" w:cs="Arial"/>
          <w:kern w:val="1"/>
          <w:szCs w:val="18"/>
        </w:rPr>
        <w:t>Artikel 6</w:t>
      </w:r>
      <w:r>
        <w:rPr>
          <w:rFonts w:ascii="Arial" w:hAnsi="Arial" w:cs="Arial"/>
          <w:kern w:val="1"/>
          <w:szCs w:val="18"/>
        </w:rPr>
        <w:tab/>
      </w:r>
      <w:r>
        <w:rPr>
          <w:rFonts w:ascii="Arial" w:hAnsi="Arial" w:cs="Arial"/>
          <w:kern w:val="1"/>
          <w:szCs w:val="18"/>
        </w:rPr>
        <w:tab/>
        <w:t>Tijden en plaats Diensten</w:t>
      </w:r>
    </w:p>
    <w:p w14:paraId="0C43F8BF" w14:textId="7E304767" w:rsidR="00EB39C1" w:rsidRPr="00DC3F3F" w:rsidRDefault="00DC3F3F" w:rsidP="00EB39C1">
      <w:pPr>
        <w:jc w:val="both"/>
        <w:rPr>
          <w:rFonts w:ascii="Arial" w:hAnsi="Arial" w:cs="Arial"/>
          <w:szCs w:val="18"/>
        </w:rPr>
      </w:pPr>
      <w:r>
        <w:rPr>
          <w:rFonts w:ascii="Arial" w:hAnsi="Arial" w:cs="Arial"/>
          <w:kern w:val="1"/>
          <w:szCs w:val="18"/>
        </w:rPr>
        <w:t>Artikel 7</w:t>
      </w:r>
      <w:r>
        <w:rPr>
          <w:rFonts w:ascii="Arial" w:hAnsi="Arial" w:cs="Arial"/>
          <w:kern w:val="1"/>
          <w:szCs w:val="18"/>
        </w:rPr>
        <w:tab/>
      </w:r>
      <w:r w:rsidR="00EB39C1" w:rsidRPr="00DC3F3F">
        <w:rPr>
          <w:rFonts w:ascii="Arial" w:hAnsi="Arial" w:cs="Arial"/>
          <w:kern w:val="1"/>
          <w:szCs w:val="18"/>
        </w:rPr>
        <w:tab/>
        <w:t>Prijs en facturatie</w:t>
      </w:r>
      <w:r w:rsidR="00EB39C1" w:rsidRPr="00DC3F3F">
        <w:rPr>
          <w:rFonts w:ascii="Arial" w:hAnsi="Arial" w:cs="Arial"/>
          <w:szCs w:val="18"/>
        </w:rPr>
        <w:t xml:space="preserve"> </w:t>
      </w:r>
    </w:p>
    <w:p w14:paraId="26AA77D4" w14:textId="339DD696" w:rsidR="00EB39C1" w:rsidRPr="00DC3F3F" w:rsidRDefault="00DC3F3F" w:rsidP="00EB39C1">
      <w:pPr>
        <w:jc w:val="both"/>
        <w:rPr>
          <w:rFonts w:ascii="Arial" w:hAnsi="Arial" w:cs="Arial"/>
          <w:kern w:val="1"/>
          <w:szCs w:val="18"/>
        </w:rPr>
      </w:pPr>
      <w:r>
        <w:rPr>
          <w:rFonts w:ascii="Arial" w:hAnsi="Arial" w:cs="Arial"/>
          <w:kern w:val="1"/>
          <w:szCs w:val="18"/>
        </w:rPr>
        <w:t>Artikel 8</w:t>
      </w:r>
      <w:r>
        <w:rPr>
          <w:rFonts w:ascii="Arial" w:hAnsi="Arial" w:cs="Arial"/>
          <w:kern w:val="1"/>
          <w:szCs w:val="18"/>
        </w:rPr>
        <w:tab/>
      </w:r>
      <w:r w:rsidR="00EB39C1" w:rsidRPr="00DC3F3F">
        <w:rPr>
          <w:rFonts w:ascii="Arial" w:hAnsi="Arial" w:cs="Arial"/>
          <w:kern w:val="1"/>
          <w:szCs w:val="18"/>
        </w:rPr>
        <w:tab/>
        <w:t>Personeel</w:t>
      </w:r>
    </w:p>
    <w:p w14:paraId="74C3BB95" w14:textId="6AF673B5" w:rsidR="00EB39C1" w:rsidRPr="00DC3F3F" w:rsidRDefault="00DC3F3F" w:rsidP="00EB39C1">
      <w:pPr>
        <w:jc w:val="both"/>
        <w:rPr>
          <w:rFonts w:ascii="Arial" w:hAnsi="Arial" w:cs="Arial"/>
          <w:kern w:val="1"/>
          <w:szCs w:val="18"/>
        </w:rPr>
      </w:pPr>
      <w:r>
        <w:rPr>
          <w:rFonts w:ascii="Arial" w:hAnsi="Arial" w:cs="Arial"/>
          <w:kern w:val="1"/>
          <w:szCs w:val="18"/>
        </w:rPr>
        <w:t>Artikel 9</w:t>
      </w:r>
      <w:r w:rsidR="00EB39C1" w:rsidRPr="00DC3F3F">
        <w:rPr>
          <w:rFonts w:ascii="Arial" w:hAnsi="Arial" w:cs="Arial"/>
          <w:kern w:val="1"/>
          <w:szCs w:val="18"/>
        </w:rPr>
        <w:tab/>
      </w:r>
      <w:r w:rsidR="00EB39C1" w:rsidRPr="00DC3F3F">
        <w:rPr>
          <w:rFonts w:ascii="Arial" w:hAnsi="Arial" w:cs="Arial"/>
          <w:kern w:val="1"/>
          <w:szCs w:val="18"/>
        </w:rPr>
        <w:tab/>
        <w:t>Beheer van de Raamovereenkomst</w:t>
      </w:r>
    </w:p>
    <w:p w14:paraId="65B72D25" w14:textId="1F30B761" w:rsidR="00EB39C1" w:rsidRPr="00DC3F3F" w:rsidRDefault="00F02EA5" w:rsidP="00EB39C1">
      <w:pPr>
        <w:jc w:val="both"/>
        <w:rPr>
          <w:rFonts w:ascii="Arial" w:hAnsi="Arial" w:cs="Arial"/>
          <w:kern w:val="1"/>
          <w:szCs w:val="18"/>
        </w:rPr>
      </w:pPr>
      <w:r w:rsidRPr="00DC3F3F">
        <w:rPr>
          <w:rFonts w:ascii="Arial" w:hAnsi="Arial" w:cs="Arial"/>
          <w:kern w:val="1"/>
          <w:szCs w:val="18"/>
        </w:rPr>
        <w:t xml:space="preserve">Artikel </w:t>
      </w:r>
      <w:r w:rsidR="00DC3F3F">
        <w:rPr>
          <w:rFonts w:ascii="Arial" w:hAnsi="Arial" w:cs="Arial"/>
          <w:kern w:val="1"/>
          <w:szCs w:val="18"/>
        </w:rPr>
        <w:t>10</w:t>
      </w:r>
      <w:r w:rsidRPr="00DC3F3F">
        <w:rPr>
          <w:rFonts w:ascii="Arial" w:hAnsi="Arial" w:cs="Arial"/>
          <w:kern w:val="1"/>
          <w:szCs w:val="18"/>
        </w:rPr>
        <w:tab/>
      </w:r>
      <w:r w:rsidR="00EB39C1" w:rsidRPr="00DC3F3F">
        <w:rPr>
          <w:rFonts w:ascii="Arial" w:hAnsi="Arial" w:cs="Arial"/>
          <w:kern w:val="1"/>
          <w:szCs w:val="18"/>
        </w:rPr>
        <w:t>Rapportages</w:t>
      </w:r>
    </w:p>
    <w:p w14:paraId="3F4BC2B4" w14:textId="5672E13C" w:rsidR="00EB39C1" w:rsidRPr="00DC3F3F" w:rsidRDefault="00EB39C1" w:rsidP="00EB39C1">
      <w:pPr>
        <w:jc w:val="both"/>
        <w:rPr>
          <w:rFonts w:ascii="Arial" w:hAnsi="Arial" w:cs="Arial"/>
          <w:kern w:val="1"/>
          <w:szCs w:val="18"/>
        </w:rPr>
      </w:pPr>
      <w:r w:rsidRPr="00DC3F3F">
        <w:rPr>
          <w:rFonts w:ascii="Arial" w:hAnsi="Arial" w:cs="Arial"/>
          <w:kern w:val="1"/>
          <w:szCs w:val="18"/>
        </w:rPr>
        <w:t>A</w:t>
      </w:r>
      <w:r w:rsidR="00DC3F3F">
        <w:rPr>
          <w:rFonts w:ascii="Arial" w:hAnsi="Arial" w:cs="Arial"/>
          <w:kern w:val="1"/>
          <w:szCs w:val="18"/>
        </w:rPr>
        <w:t>rtikel 11</w:t>
      </w:r>
      <w:r w:rsidRPr="00DC3F3F">
        <w:rPr>
          <w:rFonts w:ascii="Arial" w:hAnsi="Arial" w:cs="Arial"/>
          <w:kern w:val="1"/>
          <w:szCs w:val="18"/>
        </w:rPr>
        <w:tab/>
        <w:t>Evaluatie</w:t>
      </w:r>
    </w:p>
    <w:p w14:paraId="58793A32" w14:textId="3EF4E6E5" w:rsidR="00EB39C1" w:rsidRPr="00DC3F3F" w:rsidRDefault="00DC3F3F" w:rsidP="00EB39C1">
      <w:pPr>
        <w:jc w:val="both"/>
        <w:rPr>
          <w:rFonts w:ascii="Arial" w:hAnsi="Arial" w:cs="Arial"/>
          <w:kern w:val="1"/>
          <w:szCs w:val="18"/>
        </w:rPr>
      </w:pPr>
      <w:r>
        <w:rPr>
          <w:rFonts w:ascii="Arial" w:hAnsi="Arial" w:cs="Arial"/>
          <w:kern w:val="1"/>
          <w:szCs w:val="18"/>
        </w:rPr>
        <w:t>Artikel 12</w:t>
      </w:r>
      <w:r w:rsidR="00EB39C1" w:rsidRPr="00DC3F3F">
        <w:rPr>
          <w:rFonts w:ascii="Arial" w:hAnsi="Arial" w:cs="Arial"/>
          <w:kern w:val="1"/>
          <w:szCs w:val="18"/>
        </w:rPr>
        <w:tab/>
        <w:t>Persoonsgegevens en geheimhouding</w:t>
      </w:r>
    </w:p>
    <w:p w14:paraId="373EAEF8" w14:textId="537DC47F" w:rsidR="00EB39C1" w:rsidRPr="00DC3F3F" w:rsidRDefault="00DC3F3F" w:rsidP="00EB39C1">
      <w:pPr>
        <w:jc w:val="both"/>
        <w:rPr>
          <w:rFonts w:ascii="Arial" w:hAnsi="Arial" w:cs="Arial"/>
          <w:kern w:val="1"/>
          <w:szCs w:val="18"/>
        </w:rPr>
      </w:pPr>
      <w:r>
        <w:rPr>
          <w:rFonts w:ascii="Arial" w:hAnsi="Arial" w:cs="Arial"/>
          <w:kern w:val="1"/>
          <w:szCs w:val="18"/>
        </w:rPr>
        <w:t>Artikel 13</w:t>
      </w:r>
      <w:r w:rsidR="00EB39C1" w:rsidRPr="00DC3F3F">
        <w:rPr>
          <w:rFonts w:ascii="Arial" w:hAnsi="Arial" w:cs="Arial"/>
          <w:kern w:val="1"/>
          <w:szCs w:val="18"/>
        </w:rPr>
        <w:tab/>
        <w:t>Ontbinding en opzegging</w:t>
      </w:r>
    </w:p>
    <w:p w14:paraId="7ACB423F" w14:textId="576029CE" w:rsidR="00EB39C1" w:rsidRPr="00DC3F3F" w:rsidRDefault="00DC3F3F" w:rsidP="00EB39C1">
      <w:pPr>
        <w:jc w:val="both"/>
        <w:rPr>
          <w:rFonts w:ascii="Arial" w:hAnsi="Arial" w:cs="Arial"/>
          <w:kern w:val="1"/>
          <w:szCs w:val="18"/>
        </w:rPr>
      </w:pPr>
      <w:r>
        <w:rPr>
          <w:rFonts w:ascii="Arial" w:hAnsi="Arial" w:cs="Arial"/>
          <w:kern w:val="1"/>
          <w:szCs w:val="18"/>
        </w:rPr>
        <w:t>Artikel 14</w:t>
      </w:r>
      <w:r w:rsidR="00EB39C1" w:rsidRPr="00DC3F3F">
        <w:rPr>
          <w:rFonts w:ascii="Arial" w:hAnsi="Arial" w:cs="Arial"/>
          <w:kern w:val="1"/>
          <w:szCs w:val="18"/>
        </w:rPr>
        <w:tab/>
        <w:t>Toepasselijke voorwaarden en wettelijke voorschriften</w:t>
      </w:r>
    </w:p>
    <w:p w14:paraId="62B96924" w14:textId="77777777" w:rsidR="00EB39C1" w:rsidRPr="00DC3F3F" w:rsidRDefault="00EB39C1" w:rsidP="00EB39C1">
      <w:pPr>
        <w:jc w:val="both"/>
        <w:rPr>
          <w:rFonts w:ascii="Arial" w:hAnsi="Arial" w:cs="Arial"/>
          <w:szCs w:val="18"/>
        </w:rPr>
      </w:pPr>
    </w:p>
    <w:p w14:paraId="7E036676" w14:textId="77777777" w:rsidR="00EB39C1" w:rsidRPr="00DC3F3F" w:rsidRDefault="00EB39C1" w:rsidP="00EB39C1">
      <w:pPr>
        <w:jc w:val="both"/>
        <w:rPr>
          <w:rFonts w:ascii="Arial" w:hAnsi="Arial" w:cs="Arial"/>
          <w:szCs w:val="18"/>
        </w:rPr>
      </w:pPr>
    </w:p>
    <w:p w14:paraId="0FF18FAC" w14:textId="662F0B21" w:rsidR="00EB39C1" w:rsidRPr="00DC3F3F" w:rsidRDefault="00EB39C1" w:rsidP="00EB39C1">
      <w:pPr>
        <w:pStyle w:val="Tekstopmerking"/>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18"/>
          <w:szCs w:val="18"/>
        </w:rPr>
      </w:pPr>
      <w:bookmarkStart w:id="0" w:name="_Toc34820541"/>
      <w:bookmarkStart w:id="1" w:name="_Toc34821278"/>
      <w:bookmarkStart w:id="2" w:name="_Toc34820544"/>
      <w:bookmarkStart w:id="3" w:name="_Toc34821281"/>
      <w:bookmarkEnd w:id="0"/>
      <w:bookmarkEnd w:id="1"/>
      <w:bookmarkEnd w:id="2"/>
      <w:bookmarkEnd w:id="3"/>
      <w:r w:rsidRPr="00DC3F3F">
        <w:rPr>
          <w:rFonts w:ascii="Arial" w:hAnsi="Arial" w:cs="Arial"/>
          <w:sz w:val="18"/>
          <w:szCs w:val="18"/>
        </w:rPr>
        <w:t>Bijlagen:</w:t>
      </w:r>
    </w:p>
    <w:p w14:paraId="3A89091A" w14:textId="6FE9DA00" w:rsidR="00EB39C1" w:rsidRPr="00DC3F3F" w:rsidRDefault="00F02EA5" w:rsidP="00EB39C1">
      <w:pPr>
        <w:pStyle w:val="Tekstopmerking"/>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18"/>
          <w:szCs w:val="18"/>
        </w:rPr>
      </w:pPr>
      <w:r w:rsidRPr="00DC3F3F">
        <w:rPr>
          <w:rFonts w:ascii="Arial" w:hAnsi="Arial" w:cs="Arial"/>
          <w:sz w:val="18"/>
          <w:szCs w:val="18"/>
        </w:rPr>
        <w:t>A</w:t>
      </w:r>
      <w:r w:rsidR="00EB39C1" w:rsidRPr="00DC3F3F">
        <w:rPr>
          <w:rFonts w:ascii="Arial" w:hAnsi="Arial" w:cs="Arial"/>
          <w:sz w:val="18"/>
          <w:szCs w:val="18"/>
        </w:rPr>
        <w:t>.</w:t>
      </w:r>
      <w:r w:rsidR="00EB39C1" w:rsidRPr="00DC3F3F">
        <w:rPr>
          <w:rFonts w:ascii="Arial" w:hAnsi="Arial" w:cs="Arial"/>
          <w:sz w:val="18"/>
          <w:szCs w:val="18"/>
        </w:rPr>
        <w:tab/>
      </w:r>
      <w:r w:rsidRPr="00DC3F3F">
        <w:rPr>
          <w:rFonts w:ascii="Arial" w:hAnsi="Arial" w:cs="Arial"/>
          <w:sz w:val="18"/>
          <w:szCs w:val="18"/>
        </w:rPr>
        <w:t>S</w:t>
      </w:r>
      <w:r w:rsidR="00DC3F3F">
        <w:rPr>
          <w:rFonts w:ascii="Arial" w:hAnsi="Arial" w:cs="Arial"/>
          <w:sz w:val="18"/>
          <w:szCs w:val="18"/>
        </w:rPr>
        <w:t>ervice Level A</w:t>
      </w:r>
      <w:r w:rsidRPr="00DC3F3F">
        <w:rPr>
          <w:rFonts w:ascii="Arial" w:hAnsi="Arial" w:cs="Arial"/>
          <w:sz w:val="18"/>
          <w:szCs w:val="18"/>
        </w:rPr>
        <w:t>greement (SLA)</w:t>
      </w:r>
    </w:p>
    <w:p w14:paraId="0FB8A222" w14:textId="0C3BD496" w:rsidR="001F69FB" w:rsidRDefault="000F2740" w:rsidP="00EB39C1">
      <w:pPr>
        <w:pStyle w:val="Tekstopmerking"/>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8" w:hanging="708"/>
        <w:jc w:val="both"/>
        <w:rPr>
          <w:rFonts w:ascii="Arial" w:hAnsi="Arial" w:cs="Arial"/>
          <w:sz w:val="18"/>
          <w:szCs w:val="18"/>
        </w:rPr>
      </w:pPr>
      <w:r>
        <w:rPr>
          <w:rFonts w:ascii="Arial" w:hAnsi="Arial" w:cs="Arial"/>
          <w:sz w:val="18"/>
          <w:szCs w:val="18"/>
        </w:rPr>
        <w:t>B</w:t>
      </w:r>
      <w:r w:rsidR="00EB39C1" w:rsidRPr="00DC3F3F">
        <w:rPr>
          <w:rFonts w:ascii="Arial" w:hAnsi="Arial" w:cs="Arial"/>
          <w:sz w:val="18"/>
          <w:szCs w:val="18"/>
        </w:rPr>
        <w:t>.</w:t>
      </w:r>
      <w:r w:rsidR="00EB39C1" w:rsidRPr="00DC3F3F">
        <w:rPr>
          <w:rFonts w:ascii="Arial" w:hAnsi="Arial" w:cs="Arial"/>
          <w:sz w:val="18"/>
          <w:szCs w:val="18"/>
        </w:rPr>
        <w:tab/>
      </w:r>
      <w:r w:rsidR="001F69FB">
        <w:rPr>
          <w:rFonts w:ascii="Arial" w:hAnsi="Arial" w:cs="Arial"/>
          <w:sz w:val="18"/>
          <w:szCs w:val="18"/>
        </w:rPr>
        <w:t>Verwerkersovereenkomst</w:t>
      </w:r>
    </w:p>
    <w:p w14:paraId="362EEC62" w14:textId="1BF47511" w:rsidR="00EB39C1" w:rsidRPr="00DC3F3F" w:rsidRDefault="001F69FB" w:rsidP="00EB39C1">
      <w:pPr>
        <w:pStyle w:val="Tekstopmerking"/>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08" w:hanging="708"/>
        <w:jc w:val="both"/>
        <w:rPr>
          <w:rFonts w:ascii="Arial" w:hAnsi="Arial" w:cs="Arial"/>
          <w:sz w:val="18"/>
          <w:szCs w:val="18"/>
        </w:rPr>
      </w:pPr>
      <w:r>
        <w:rPr>
          <w:rFonts w:ascii="Arial" w:hAnsi="Arial" w:cs="Arial"/>
          <w:sz w:val="18"/>
          <w:szCs w:val="18"/>
        </w:rPr>
        <w:t>C.</w:t>
      </w:r>
      <w:r>
        <w:rPr>
          <w:rFonts w:ascii="Arial" w:hAnsi="Arial" w:cs="Arial"/>
          <w:sz w:val="18"/>
          <w:szCs w:val="18"/>
        </w:rPr>
        <w:tab/>
      </w:r>
      <w:r w:rsidR="00EB39C1" w:rsidRPr="00DC3F3F">
        <w:rPr>
          <w:rFonts w:ascii="Arial" w:hAnsi="Arial" w:cs="Arial"/>
          <w:sz w:val="18"/>
          <w:szCs w:val="18"/>
        </w:rPr>
        <w:t>De Algemene Rijksvoorwaarden voor het verstrekken van opdrachten tot het verrichten van Diensten (ARVODI-2018)</w:t>
      </w:r>
    </w:p>
    <w:p w14:paraId="412F3F72" w14:textId="77777777" w:rsidR="00EB39C1" w:rsidRPr="00DC3F3F" w:rsidRDefault="00EB39C1">
      <w:pPr>
        <w:spacing w:after="200" w:line="276" w:lineRule="auto"/>
        <w:rPr>
          <w:rFonts w:ascii="Arial" w:hAnsi="Arial" w:cs="Arial"/>
          <w:b/>
          <w:szCs w:val="18"/>
          <w:lang w:val="nl"/>
        </w:rPr>
      </w:pPr>
      <w:r w:rsidRPr="00DC3F3F">
        <w:rPr>
          <w:rFonts w:ascii="Arial" w:hAnsi="Arial" w:cs="Arial"/>
          <w:b/>
          <w:szCs w:val="18"/>
          <w:lang w:val="nl"/>
        </w:rPr>
        <w:br w:type="page"/>
      </w:r>
    </w:p>
    <w:p w14:paraId="4CA1DC11" w14:textId="77777777" w:rsidR="003E11A6" w:rsidRPr="00DC3F3F" w:rsidRDefault="000E2257" w:rsidP="003E11A6">
      <w:pPr>
        <w:tabs>
          <w:tab w:val="left" w:pos="480"/>
          <w:tab w:val="left" w:pos="600"/>
          <w:tab w:val="left" w:pos="960"/>
          <w:tab w:val="left" w:pos="2040"/>
          <w:tab w:val="left" w:pos="4320"/>
          <w:tab w:val="left" w:pos="6480"/>
        </w:tabs>
        <w:suppressAutoHyphens/>
        <w:rPr>
          <w:rFonts w:ascii="Arial" w:hAnsi="Arial" w:cs="Arial"/>
          <w:szCs w:val="18"/>
          <w:lang w:val="nl"/>
        </w:rPr>
      </w:pPr>
      <w:r w:rsidRPr="00DC3F3F">
        <w:rPr>
          <w:rFonts w:ascii="Arial" w:hAnsi="Arial" w:cs="Arial"/>
          <w:b/>
          <w:szCs w:val="18"/>
          <w:lang w:val="nl"/>
        </w:rPr>
        <w:lastRenderedPageBreak/>
        <w:t>Raamovereenkomst</w:t>
      </w:r>
      <w:r w:rsidR="003E11A6" w:rsidRPr="00DC3F3F">
        <w:rPr>
          <w:rFonts w:ascii="Arial" w:hAnsi="Arial" w:cs="Arial"/>
          <w:b/>
          <w:szCs w:val="18"/>
          <w:lang w:val="nl"/>
        </w:rPr>
        <w:t xml:space="preserve"> ARVODI-2018</w:t>
      </w:r>
    </w:p>
    <w:p w14:paraId="78846857" w14:textId="77777777" w:rsidR="003E11A6" w:rsidRPr="00DC3F3F" w:rsidRDefault="003E11A6" w:rsidP="003E11A6">
      <w:pPr>
        <w:suppressAutoHyphens/>
        <w:ind w:right="-1"/>
        <w:rPr>
          <w:rFonts w:ascii="Arial" w:hAnsi="Arial" w:cs="Arial"/>
          <w:szCs w:val="18"/>
          <w:lang w:val="nl"/>
        </w:rPr>
      </w:pPr>
      <w:r w:rsidRPr="00DC3F3F">
        <w:rPr>
          <w:rFonts w:ascii="Arial" w:hAnsi="Arial" w:cs="Arial"/>
          <w:szCs w:val="18"/>
          <w:lang w:val="nl"/>
        </w:rPr>
        <w:t>Contractnummer:……….</w:t>
      </w:r>
    </w:p>
    <w:p w14:paraId="0AA3CE97" w14:textId="77777777" w:rsidR="003E11A6" w:rsidRPr="00DC3F3F" w:rsidRDefault="003E11A6" w:rsidP="003E11A6">
      <w:pPr>
        <w:suppressAutoHyphens/>
        <w:ind w:right="-1"/>
        <w:rPr>
          <w:rFonts w:ascii="Arial" w:hAnsi="Arial" w:cs="Arial"/>
          <w:szCs w:val="18"/>
          <w:lang w:val="nl"/>
        </w:rPr>
      </w:pPr>
    </w:p>
    <w:p w14:paraId="4939296F" w14:textId="77777777" w:rsidR="003E11A6" w:rsidRPr="00DC3F3F" w:rsidRDefault="003E11A6" w:rsidP="003E11A6">
      <w:pPr>
        <w:suppressAutoHyphens/>
        <w:ind w:right="-1"/>
        <w:rPr>
          <w:rFonts w:ascii="Arial" w:hAnsi="Arial" w:cs="Arial"/>
          <w:szCs w:val="18"/>
          <w:lang w:val="nl"/>
        </w:rPr>
      </w:pPr>
    </w:p>
    <w:p w14:paraId="30F7521B" w14:textId="77777777" w:rsidR="003E11A6" w:rsidRPr="00DC3F3F" w:rsidRDefault="003E11A6" w:rsidP="003E11A6">
      <w:pPr>
        <w:suppressAutoHyphens/>
        <w:ind w:right="-1"/>
        <w:rPr>
          <w:rFonts w:ascii="Arial" w:hAnsi="Arial" w:cs="Arial"/>
          <w:szCs w:val="18"/>
          <w:lang w:val="nl"/>
        </w:rPr>
      </w:pPr>
      <w:r w:rsidRPr="00DC3F3F">
        <w:rPr>
          <w:rFonts w:ascii="Arial" w:hAnsi="Arial" w:cs="Arial"/>
          <w:b/>
          <w:szCs w:val="18"/>
          <w:lang w:val="nl"/>
        </w:rPr>
        <w:t>De ondergetekenden:</w:t>
      </w:r>
    </w:p>
    <w:p w14:paraId="1B1593ED" w14:textId="77777777" w:rsidR="003E11A6" w:rsidRPr="00DC3F3F" w:rsidRDefault="003E11A6" w:rsidP="003E11A6">
      <w:pPr>
        <w:suppressAutoHyphens/>
        <w:ind w:right="-1"/>
        <w:rPr>
          <w:rFonts w:ascii="Arial" w:hAnsi="Arial" w:cs="Arial"/>
          <w:szCs w:val="18"/>
          <w:lang w:val="nl"/>
        </w:rPr>
      </w:pPr>
    </w:p>
    <w:p w14:paraId="29B04560" w14:textId="77777777" w:rsidR="00460AFF" w:rsidRDefault="00460AFF" w:rsidP="00460A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Cs w:val="18"/>
        </w:rPr>
      </w:pPr>
      <w:r w:rsidRPr="00460AFF">
        <w:rPr>
          <w:rFonts w:ascii="Arial" w:hAnsi="Arial" w:cs="Arial"/>
          <w:szCs w:val="18"/>
        </w:rPr>
        <w:t>De Staat der Nederlanden, waarvan de zetel is g</w:t>
      </w:r>
      <w:r>
        <w:rPr>
          <w:rFonts w:ascii="Arial" w:hAnsi="Arial" w:cs="Arial"/>
          <w:szCs w:val="18"/>
        </w:rPr>
        <w:t xml:space="preserve">evestigd te Den Haag, te dezen </w:t>
      </w:r>
      <w:r w:rsidRPr="00460AFF">
        <w:rPr>
          <w:rFonts w:ascii="Arial" w:hAnsi="Arial" w:cs="Arial"/>
          <w:szCs w:val="18"/>
        </w:rPr>
        <w:t>vertegenwoordigd door de staatssecretaris</w:t>
      </w:r>
      <w:r>
        <w:rPr>
          <w:rFonts w:ascii="Arial" w:hAnsi="Arial" w:cs="Arial"/>
          <w:szCs w:val="18"/>
        </w:rPr>
        <w:t xml:space="preserve"> van Financiën - Fiscaliteit en </w:t>
      </w:r>
      <w:r w:rsidRPr="00460AFF">
        <w:rPr>
          <w:rFonts w:ascii="Arial" w:hAnsi="Arial" w:cs="Arial"/>
          <w:szCs w:val="18"/>
        </w:rPr>
        <w:t xml:space="preserve">Belastingdienst, namens deze, rechtsgeldig vertegenwoordigd door </w:t>
      </w:r>
      <w:r>
        <w:rPr>
          <w:rFonts w:ascii="Arial" w:hAnsi="Arial" w:cs="Arial"/>
          <w:szCs w:val="18"/>
        </w:rPr>
        <w:t xml:space="preserve">mevrouw </w:t>
      </w:r>
      <w:r w:rsidRPr="00460AFF">
        <w:rPr>
          <w:rFonts w:ascii="Arial" w:hAnsi="Arial" w:cs="Arial"/>
          <w:szCs w:val="18"/>
        </w:rPr>
        <w:t>M. Plomp, directeur Shared Service Organi</w:t>
      </w:r>
      <w:r>
        <w:rPr>
          <w:rFonts w:ascii="Arial" w:hAnsi="Arial" w:cs="Arial"/>
          <w:szCs w:val="18"/>
        </w:rPr>
        <w:t xml:space="preserve">satie Centrum voor Facilitaire </w:t>
      </w:r>
      <w:r w:rsidRPr="00460AFF">
        <w:rPr>
          <w:rFonts w:ascii="Arial" w:hAnsi="Arial" w:cs="Arial"/>
          <w:szCs w:val="18"/>
        </w:rPr>
        <w:t xml:space="preserve">Dienstverlening (SSO CFD), </w:t>
      </w:r>
    </w:p>
    <w:p w14:paraId="5701A606" w14:textId="77777777" w:rsidR="00460AFF" w:rsidRDefault="00460AFF" w:rsidP="00460A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Cs w:val="18"/>
        </w:rPr>
      </w:pPr>
    </w:p>
    <w:p w14:paraId="754B1B21" w14:textId="77777777" w:rsidR="00460AFF" w:rsidRDefault="00460AFF" w:rsidP="00460A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Cs w:val="18"/>
        </w:rPr>
      </w:pPr>
    </w:p>
    <w:p w14:paraId="059DF8AB" w14:textId="5B7116E9" w:rsidR="00EB39C1" w:rsidRPr="00DC3F3F" w:rsidRDefault="00460AFF" w:rsidP="00EB39C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Cs w:val="18"/>
        </w:rPr>
      </w:pPr>
      <w:r w:rsidRPr="00460AFF">
        <w:rPr>
          <w:rFonts w:ascii="Arial" w:hAnsi="Arial" w:cs="Arial"/>
          <w:szCs w:val="18"/>
        </w:rPr>
        <w:t>hierna te noemen:</w:t>
      </w:r>
      <w:r w:rsidRPr="000F2740">
        <w:rPr>
          <w:rFonts w:ascii="Arial" w:hAnsi="Arial" w:cs="Arial"/>
          <w:b/>
          <w:szCs w:val="18"/>
        </w:rPr>
        <w:t xml:space="preserve"> Opdrachtgever</w:t>
      </w:r>
    </w:p>
    <w:p w14:paraId="18596ED2" w14:textId="467A16A2" w:rsidR="00EB39C1" w:rsidRPr="00DC3F3F" w:rsidRDefault="00EB39C1" w:rsidP="00EB39C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Cs w:val="18"/>
        </w:rPr>
      </w:pPr>
      <w:r w:rsidRPr="00DC3F3F">
        <w:rPr>
          <w:rFonts w:ascii="Arial" w:hAnsi="Arial" w:cs="Arial"/>
          <w:szCs w:val="18"/>
        </w:rPr>
        <w:tab/>
      </w:r>
    </w:p>
    <w:p w14:paraId="39FD38B2" w14:textId="77777777" w:rsidR="00EB39C1" w:rsidRPr="00DC3F3F" w:rsidRDefault="00EB39C1" w:rsidP="00EB39C1">
      <w:pPr>
        <w:pStyle w:val="Koptekst"/>
        <w:tabs>
          <w:tab w:val="clear" w:pos="4536"/>
          <w:tab w:val="clear" w:pos="9072"/>
        </w:tabs>
        <w:jc w:val="both"/>
        <w:rPr>
          <w:rFonts w:ascii="Arial" w:hAnsi="Arial" w:cs="Arial"/>
          <w:szCs w:val="18"/>
        </w:rPr>
      </w:pPr>
    </w:p>
    <w:p w14:paraId="4274C64D" w14:textId="77777777" w:rsidR="00EB39C1" w:rsidRPr="00DC3F3F" w:rsidRDefault="00EB39C1" w:rsidP="00EB39C1">
      <w:pPr>
        <w:jc w:val="both"/>
        <w:rPr>
          <w:rFonts w:ascii="Arial" w:hAnsi="Arial" w:cs="Arial"/>
          <w:szCs w:val="18"/>
        </w:rPr>
      </w:pPr>
      <w:r w:rsidRPr="00DC3F3F">
        <w:rPr>
          <w:rFonts w:ascii="Arial" w:hAnsi="Arial" w:cs="Arial"/>
          <w:szCs w:val="18"/>
        </w:rPr>
        <w:t>en</w:t>
      </w:r>
    </w:p>
    <w:p w14:paraId="14E8564F" w14:textId="77777777" w:rsidR="00EB39C1" w:rsidRPr="00DC3F3F" w:rsidRDefault="00EB39C1" w:rsidP="00EB39C1">
      <w:pPr>
        <w:jc w:val="both"/>
        <w:rPr>
          <w:rFonts w:ascii="Arial" w:hAnsi="Arial" w:cs="Arial"/>
          <w:szCs w:val="18"/>
        </w:rPr>
      </w:pPr>
    </w:p>
    <w:p w14:paraId="3043E27A" w14:textId="77777777" w:rsidR="00EB39C1" w:rsidRPr="00DC3F3F" w:rsidRDefault="00EB39C1" w:rsidP="00EB39C1">
      <w:pPr>
        <w:tabs>
          <w:tab w:val="left" w:pos="-720"/>
          <w:tab w:val="left" w:pos="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Cs w:val="18"/>
        </w:rPr>
      </w:pPr>
      <w:r w:rsidRPr="00DC3F3F">
        <w:rPr>
          <w:rFonts w:ascii="Arial" w:hAnsi="Arial" w:cs="Arial"/>
          <w:color w:val="0070C0"/>
          <w:szCs w:val="18"/>
        </w:rPr>
        <w:t>[naam Opdrachtnemer]</w:t>
      </w:r>
      <w:r w:rsidRPr="00DC3F3F">
        <w:rPr>
          <w:rFonts w:ascii="Arial" w:hAnsi="Arial" w:cs="Arial"/>
          <w:szCs w:val="18"/>
        </w:rPr>
        <w:t xml:space="preserve">, gevestigd en kantoorhoudende te </w:t>
      </w:r>
      <w:r w:rsidRPr="00DC3F3F">
        <w:rPr>
          <w:rFonts w:ascii="Arial" w:hAnsi="Arial" w:cs="Arial"/>
          <w:color w:val="0070C0"/>
          <w:szCs w:val="18"/>
        </w:rPr>
        <w:t>[plaats]</w:t>
      </w:r>
      <w:r w:rsidRPr="00DC3F3F">
        <w:rPr>
          <w:rFonts w:ascii="Arial" w:hAnsi="Arial" w:cs="Arial"/>
          <w:szCs w:val="18"/>
        </w:rPr>
        <w:t xml:space="preserve"> aan de </w:t>
      </w:r>
      <w:r w:rsidRPr="00DC3F3F">
        <w:rPr>
          <w:rFonts w:ascii="Arial" w:hAnsi="Arial" w:cs="Arial"/>
          <w:color w:val="0070C0"/>
          <w:szCs w:val="18"/>
        </w:rPr>
        <w:t>[adres en postcode]</w:t>
      </w:r>
      <w:r w:rsidRPr="00DC3F3F">
        <w:rPr>
          <w:rFonts w:ascii="Arial" w:hAnsi="Arial" w:cs="Arial"/>
          <w:szCs w:val="18"/>
        </w:rPr>
        <w:t xml:space="preserve">, ten deze rechtsgeldig vertegenwoordigd door </w:t>
      </w:r>
      <w:r w:rsidRPr="00DC3F3F">
        <w:rPr>
          <w:rFonts w:ascii="Arial" w:hAnsi="Arial" w:cs="Arial"/>
          <w:color w:val="0070C0"/>
          <w:szCs w:val="18"/>
        </w:rPr>
        <w:t>[naam]</w:t>
      </w:r>
      <w:r w:rsidRPr="00DC3F3F">
        <w:rPr>
          <w:rFonts w:ascii="Arial" w:hAnsi="Arial" w:cs="Arial"/>
          <w:szCs w:val="18"/>
        </w:rPr>
        <w:t xml:space="preserve">, in zijn hoedanigheid van </w:t>
      </w:r>
      <w:r w:rsidRPr="00DC3F3F">
        <w:rPr>
          <w:rFonts w:ascii="Arial" w:hAnsi="Arial" w:cs="Arial"/>
          <w:color w:val="0070C0"/>
          <w:szCs w:val="18"/>
        </w:rPr>
        <w:t>[functie]</w:t>
      </w:r>
      <w:r w:rsidRPr="00DC3F3F">
        <w:rPr>
          <w:rFonts w:ascii="Arial" w:hAnsi="Arial" w:cs="Arial"/>
          <w:szCs w:val="18"/>
        </w:rPr>
        <w:t xml:space="preserve">, </w:t>
      </w:r>
    </w:p>
    <w:p w14:paraId="37542AA1" w14:textId="77777777" w:rsidR="00EB39C1" w:rsidRPr="00DC3F3F" w:rsidRDefault="00EB39C1" w:rsidP="00EB39C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Cs w:val="18"/>
        </w:rPr>
      </w:pPr>
    </w:p>
    <w:p w14:paraId="32F420D4" w14:textId="77777777" w:rsidR="00EB39C1" w:rsidRPr="00DC3F3F" w:rsidRDefault="00EB39C1" w:rsidP="00EB39C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Cs w:val="18"/>
        </w:rPr>
      </w:pPr>
      <w:r w:rsidRPr="00DC3F3F">
        <w:rPr>
          <w:rFonts w:ascii="Arial" w:hAnsi="Arial" w:cs="Arial"/>
          <w:szCs w:val="18"/>
        </w:rPr>
        <w:tab/>
        <w:t xml:space="preserve">hierna te noemen: </w:t>
      </w:r>
      <w:r w:rsidRPr="00DC3F3F">
        <w:rPr>
          <w:rFonts w:ascii="Arial" w:hAnsi="Arial" w:cs="Arial"/>
          <w:b/>
          <w:szCs w:val="18"/>
        </w:rPr>
        <w:t>Opdrachtnemer</w:t>
      </w:r>
    </w:p>
    <w:p w14:paraId="5A9C43A6" w14:textId="77777777" w:rsidR="00EB39C1" w:rsidRPr="00DC3F3F" w:rsidRDefault="00EB39C1" w:rsidP="00EB39C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Cs w:val="18"/>
        </w:rPr>
      </w:pPr>
    </w:p>
    <w:p w14:paraId="37DC20F4" w14:textId="77777777" w:rsidR="00EB39C1" w:rsidRPr="00DC3F3F" w:rsidRDefault="00EB39C1" w:rsidP="00EB39C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Cs w:val="18"/>
        </w:rPr>
      </w:pPr>
    </w:p>
    <w:p w14:paraId="12E90ED4" w14:textId="77777777" w:rsidR="00EB39C1" w:rsidRPr="00DC3F3F" w:rsidRDefault="00EB39C1" w:rsidP="00EB39C1">
      <w:pPr>
        <w:tabs>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Cs w:val="18"/>
        </w:rPr>
      </w:pPr>
      <w:r w:rsidRPr="00DC3F3F">
        <w:rPr>
          <w:rFonts w:ascii="Arial" w:hAnsi="Arial" w:cs="Arial"/>
          <w:szCs w:val="18"/>
        </w:rPr>
        <w:t>Hierna gezamenlijk te noemen:</w:t>
      </w:r>
      <w:r w:rsidRPr="00DC3F3F">
        <w:rPr>
          <w:rFonts w:ascii="Arial" w:hAnsi="Arial" w:cs="Arial"/>
          <w:b/>
          <w:szCs w:val="18"/>
        </w:rPr>
        <w:t xml:space="preserve"> Partijen</w:t>
      </w:r>
      <w:r w:rsidRPr="00DC3F3F">
        <w:rPr>
          <w:rFonts w:ascii="Arial" w:hAnsi="Arial" w:cs="Arial"/>
          <w:szCs w:val="18"/>
        </w:rPr>
        <w:t xml:space="preserve"> en elk afzonderlijk: </w:t>
      </w:r>
      <w:r w:rsidRPr="00DC3F3F">
        <w:rPr>
          <w:rFonts w:ascii="Arial" w:hAnsi="Arial" w:cs="Arial"/>
          <w:b/>
          <w:szCs w:val="18"/>
        </w:rPr>
        <w:t xml:space="preserve">Partij </w:t>
      </w:r>
    </w:p>
    <w:p w14:paraId="11EA9ADC" w14:textId="77777777" w:rsidR="003E11A6" w:rsidRPr="00DC3F3F" w:rsidRDefault="003E11A6" w:rsidP="003E11A6">
      <w:pPr>
        <w:suppressAutoHyphens/>
        <w:ind w:right="-1"/>
        <w:rPr>
          <w:rFonts w:ascii="Arial" w:hAnsi="Arial" w:cs="Arial"/>
          <w:szCs w:val="18"/>
          <w:lang w:val="nl"/>
        </w:rPr>
      </w:pPr>
    </w:p>
    <w:p w14:paraId="7043941B" w14:textId="77777777" w:rsidR="003E11A6" w:rsidRPr="00DC3F3F" w:rsidRDefault="003E11A6" w:rsidP="003E11A6">
      <w:pPr>
        <w:suppressAutoHyphens/>
        <w:ind w:right="-1"/>
        <w:rPr>
          <w:rFonts w:ascii="Arial" w:hAnsi="Arial" w:cs="Arial"/>
          <w:szCs w:val="18"/>
          <w:lang w:val="nl"/>
        </w:rPr>
      </w:pPr>
    </w:p>
    <w:p w14:paraId="6B95B3C3" w14:textId="77777777" w:rsidR="003E11A6" w:rsidRPr="00DC3F3F" w:rsidRDefault="003E11A6" w:rsidP="003E11A6">
      <w:pPr>
        <w:suppressAutoHyphens/>
        <w:ind w:right="-1"/>
        <w:rPr>
          <w:rFonts w:ascii="Arial" w:hAnsi="Arial" w:cs="Arial"/>
          <w:b/>
          <w:szCs w:val="18"/>
          <w:lang w:val="nl"/>
        </w:rPr>
      </w:pPr>
      <w:r w:rsidRPr="00DC3F3F">
        <w:rPr>
          <w:rFonts w:ascii="Arial" w:hAnsi="Arial" w:cs="Arial"/>
          <w:b/>
          <w:szCs w:val="18"/>
          <w:lang w:val="nl"/>
        </w:rPr>
        <w:t>OVERWEGENDE DAT:</w:t>
      </w:r>
    </w:p>
    <w:p w14:paraId="691E25AA" w14:textId="77777777" w:rsidR="003E11A6" w:rsidRPr="00DC3F3F" w:rsidRDefault="003E11A6" w:rsidP="003E11A6">
      <w:pPr>
        <w:suppressAutoHyphens/>
        <w:ind w:right="-1"/>
        <w:rPr>
          <w:rFonts w:ascii="Arial" w:hAnsi="Arial" w:cs="Arial"/>
          <w:szCs w:val="18"/>
          <w:lang w:val="nl"/>
        </w:rPr>
      </w:pPr>
    </w:p>
    <w:p w14:paraId="4497E544" w14:textId="77777777" w:rsidR="003E11A6" w:rsidRPr="00DC3F3F" w:rsidRDefault="003E11A6" w:rsidP="00EB39C1">
      <w:pPr>
        <w:numPr>
          <w:ilvl w:val="0"/>
          <w:numId w:val="13"/>
        </w:numPr>
        <w:suppressAutoHyphens/>
        <w:overflowPunct w:val="0"/>
        <w:autoSpaceDE w:val="0"/>
        <w:autoSpaceDN w:val="0"/>
        <w:adjustRightInd w:val="0"/>
        <w:spacing w:line="240" w:lineRule="auto"/>
        <w:ind w:right="-1"/>
        <w:textAlignment w:val="baseline"/>
        <w:rPr>
          <w:rFonts w:ascii="Arial" w:hAnsi="Arial" w:cs="Arial"/>
          <w:szCs w:val="18"/>
          <w:lang w:val="nl"/>
        </w:rPr>
      </w:pPr>
      <w:r w:rsidRPr="00DC3F3F">
        <w:rPr>
          <w:rFonts w:ascii="Arial" w:hAnsi="Arial" w:cs="Arial"/>
          <w:szCs w:val="18"/>
          <w:lang w:val="nl"/>
        </w:rPr>
        <w:t xml:space="preserve">Opdrachtgever behoefte heeft aan medische interventiebureau’s die de Belastingdienst kan inzetten bij de re-integratie van verzuimende medewerkers, zoals nader omschreven in het Beschrijvend Document en de daarbij behorende Bijlagen; </w:t>
      </w:r>
    </w:p>
    <w:p w14:paraId="12433ADF" w14:textId="77777777" w:rsidR="003E11A6" w:rsidRPr="00DC3F3F" w:rsidRDefault="003E11A6" w:rsidP="00EB39C1">
      <w:pPr>
        <w:numPr>
          <w:ilvl w:val="0"/>
          <w:numId w:val="13"/>
        </w:numPr>
        <w:suppressAutoHyphens/>
        <w:overflowPunct w:val="0"/>
        <w:autoSpaceDE w:val="0"/>
        <w:autoSpaceDN w:val="0"/>
        <w:adjustRightInd w:val="0"/>
        <w:spacing w:line="240" w:lineRule="auto"/>
        <w:ind w:right="-1"/>
        <w:textAlignment w:val="baseline"/>
        <w:rPr>
          <w:rFonts w:ascii="Arial" w:hAnsi="Arial" w:cs="Arial"/>
          <w:szCs w:val="18"/>
          <w:lang w:val="nl"/>
        </w:rPr>
      </w:pPr>
      <w:r w:rsidRPr="00DC3F3F">
        <w:rPr>
          <w:rFonts w:ascii="Arial" w:hAnsi="Arial" w:cs="Arial"/>
          <w:szCs w:val="18"/>
          <w:lang w:val="nl"/>
        </w:rPr>
        <w:t>De Interventiebedrijven aangaande een Sociale en Andere Specifieke Dienst in voornoemde Europese openbare aanbestedingsprocedure zijn onderverdeeld in 15 percelen;</w:t>
      </w:r>
    </w:p>
    <w:p w14:paraId="12CF32FF" w14:textId="77777777" w:rsidR="003E11A6" w:rsidRPr="00DC3F3F" w:rsidRDefault="003E11A6" w:rsidP="00EB39C1">
      <w:pPr>
        <w:numPr>
          <w:ilvl w:val="0"/>
          <w:numId w:val="13"/>
        </w:numPr>
        <w:suppressAutoHyphens/>
        <w:overflowPunct w:val="0"/>
        <w:autoSpaceDE w:val="0"/>
        <w:autoSpaceDN w:val="0"/>
        <w:adjustRightInd w:val="0"/>
        <w:spacing w:line="240" w:lineRule="auto"/>
        <w:ind w:right="-1"/>
        <w:textAlignment w:val="baseline"/>
        <w:rPr>
          <w:rFonts w:ascii="Arial" w:hAnsi="Arial" w:cs="Arial"/>
          <w:szCs w:val="18"/>
          <w:lang w:val="nl"/>
        </w:rPr>
      </w:pPr>
      <w:r w:rsidRPr="00DC3F3F">
        <w:rPr>
          <w:rFonts w:ascii="Arial" w:hAnsi="Arial" w:cs="Arial"/>
          <w:szCs w:val="18"/>
          <w:lang w:val="nl"/>
        </w:rPr>
        <w:t>Opdrachtgever op</w:t>
      </w:r>
      <w:r w:rsidR="00D50802" w:rsidRPr="00DC3F3F">
        <w:rPr>
          <w:rFonts w:ascii="Arial" w:hAnsi="Arial" w:cs="Arial"/>
          <w:szCs w:val="18"/>
          <w:lang w:val="nl"/>
        </w:rPr>
        <w:t xml:space="preserve"> </w:t>
      </w:r>
      <w:r w:rsidRPr="00DC3F3F">
        <w:rPr>
          <w:rFonts w:ascii="Arial" w:hAnsi="Arial" w:cs="Arial"/>
          <w:szCs w:val="18"/>
          <w:lang w:val="nl"/>
        </w:rPr>
        <w:t>grond van voorno</w:t>
      </w:r>
      <w:r w:rsidR="007670D6" w:rsidRPr="00DC3F3F">
        <w:rPr>
          <w:rFonts w:ascii="Arial" w:hAnsi="Arial" w:cs="Arial"/>
          <w:szCs w:val="18"/>
          <w:lang w:val="nl"/>
        </w:rPr>
        <w:t xml:space="preserve">emde behoefte een Europese </w:t>
      </w:r>
      <w:r w:rsidRPr="00DC3F3F">
        <w:rPr>
          <w:rFonts w:ascii="Arial" w:hAnsi="Arial" w:cs="Arial"/>
          <w:szCs w:val="18"/>
          <w:lang w:val="nl"/>
        </w:rPr>
        <w:t>openbare aanbestedingsprocedure ‘Interventiebedrijven’ op [datum] heeft gepubliceerd met als kenmerk IUC 19-621;</w:t>
      </w:r>
    </w:p>
    <w:p w14:paraId="31E42B7E" w14:textId="5DF315A7" w:rsidR="003E11A6" w:rsidRPr="00DC3F3F" w:rsidRDefault="003E11A6" w:rsidP="00EB39C1">
      <w:pPr>
        <w:numPr>
          <w:ilvl w:val="0"/>
          <w:numId w:val="13"/>
        </w:numPr>
        <w:suppressAutoHyphens/>
        <w:overflowPunct w:val="0"/>
        <w:autoSpaceDE w:val="0"/>
        <w:autoSpaceDN w:val="0"/>
        <w:adjustRightInd w:val="0"/>
        <w:spacing w:line="240" w:lineRule="auto"/>
        <w:ind w:right="-1"/>
        <w:textAlignment w:val="baseline"/>
        <w:rPr>
          <w:rFonts w:ascii="Arial" w:hAnsi="Arial" w:cs="Arial"/>
          <w:szCs w:val="18"/>
          <w:lang w:val="nl"/>
        </w:rPr>
      </w:pPr>
      <w:r w:rsidRPr="00DC3F3F">
        <w:rPr>
          <w:rFonts w:ascii="Arial" w:hAnsi="Arial" w:cs="Arial"/>
          <w:szCs w:val="18"/>
          <w:lang w:val="nl"/>
        </w:rPr>
        <w:t xml:space="preserve">Voor ieder perceel in de Europese openbare aanbestedingsprocedure Interventiebedrijven een separate Raamovereenkomst met één raamcontractpartij wordt gesloten; </w:t>
      </w:r>
    </w:p>
    <w:p w14:paraId="196545DC" w14:textId="77777777" w:rsidR="003E11A6" w:rsidRPr="00DC3F3F" w:rsidRDefault="003E11A6" w:rsidP="00EB39C1">
      <w:pPr>
        <w:numPr>
          <w:ilvl w:val="0"/>
          <w:numId w:val="13"/>
        </w:numPr>
        <w:suppressAutoHyphens/>
        <w:overflowPunct w:val="0"/>
        <w:autoSpaceDE w:val="0"/>
        <w:autoSpaceDN w:val="0"/>
        <w:adjustRightInd w:val="0"/>
        <w:spacing w:line="240" w:lineRule="auto"/>
        <w:ind w:right="-1"/>
        <w:textAlignment w:val="baseline"/>
        <w:rPr>
          <w:rFonts w:ascii="Arial" w:hAnsi="Arial" w:cs="Arial"/>
          <w:szCs w:val="18"/>
          <w:lang w:val="nl"/>
        </w:rPr>
      </w:pPr>
      <w:r w:rsidRPr="00DC3F3F">
        <w:rPr>
          <w:rFonts w:ascii="Arial" w:hAnsi="Arial" w:cs="Arial"/>
          <w:szCs w:val="18"/>
          <w:lang w:val="nl"/>
        </w:rPr>
        <w:t xml:space="preserve">Opdrachtgever aan […naam bedrijf…] heeft verzocht hiervoor een </w:t>
      </w:r>
      <w:r w:rsidR="004B1FB9" w:rsidRPr="00DC3F3F">
        <w:rPr>
          <w:rFonts w:ascii="Arial" w:hAnsi="Arial" w:cs="Arial"/>
          <w:szCs w:val="18"/>
          <w:lang w:val="nl"/>
        </w:rPr>
        <w:t>inschrijving</w:t>
      </w:r>
      <w:r w:rsidRPr="00DC3F3F">
        <w:rPr>
          <w:rFonts w:ascii="Arial" w:hAnsi="Arial" w:cs="Arial"/>
          <w:szCs w:val="18"/>
          <w:lang w:val="nl"/>
        </w:rPr>
        <w:t xml:space="preserve"> uit te brengen;</w:t>
      </w:r>
    </w:p>
    <w:p w14:paraId="5D35CE87" w14:textId="77777777" w:rsidR="003E11A6" w:rsidRPr="00DC3F3F" w:rsidRDefault="003E11A6" w:rsidP="00EB39C1">
      <w:pPr>
        <w:numPr>
          <w:ilvl w:val="0"/>
          <w:numId w:val="13"/>
        </w:numPr>
        <w:suppressAutoHyphens/>
        <w:overflowPunct w:val="0"/>
        <w:autoSpaceDE w:val="0"/>
        <w:autoSpaceDN w:val="0"/>
        <w:adjustRightInd w:val="0"/>
        <w:spacing w:line="240" w:lineRule="auto"/>
        <w:ind w:right="-1"/>
        <w:textAlignment w:val="baseline"/>
        <w:rPr>
          <w:rFonts w:ascii="Arial" w:hAnsi="Arial" w:cs="Arial"/>
          <w:szCs w:val="18"/>
          <w:lang w:val="nl"/>
        </w:rPr>
      </w:pPr>
      <w:r w:rsidRPr="00DC3F3F">
        <w:rPr>
          <w:rFonts w:ascii="Arial" w:hAnsi="Arial" w:cs="Arial"/>
          <w:szCs w:val="18"/>
          <w:lang w:val="nl"/>
        </w:rPr>
        <w:t xml:space="preserve">[…naam bedrijf…] op […dag/maand/jaar…] een </w:t>
      </w:r>
      <w:r w:rsidR="004B1FB9" w:rsidRPr="00DC3F3F">
        <w:rPr>
          <w:rFonts w:ascii="Arial" w:hAnsi="Arial" w:cs="Arial"/>
          <w:szCs w:val="18"/>
          <w:lang w:val="nl"/>
        </w:rPr>
        <w:t xml:space="preserve">inschrijving </w:t>
      </w:r>
      <w:r w:rsidRPr="00DC3F3F">
        <w:rPr>
          <w:rFonts w:ascii="Arial" w:hAnsi="Arial" w:cs="Arial"/>
          <w:szCs w:val="18"/>
          <w:lang w:val="nl"/>
        </w:rPr>
        <w:t>heeft uitgebracht;</w:t>
      </w:r>
    </w:p>
    <w:p w14:paraId="7441076D" w14:textId="77777777" w:rsidR="003E11A6" w:rsidRPr="00DC3F3F" w:rsidRDefault="003E11A6" w:rsidP="00EB39C1">
      <w:pPr>
        <w:numPr>
          <w:ilvl w:val="0"/>
          <w:numId w:val="13"/>
        </w:numPr>
        <w:suppressAutoHyphens/>
        <w:overflowPunct w:val="0"/>
        <w:autoSpaceDE w:val="0"/>
        <w:autoSpaceDN w:val="0"/>
        <w:adjustRightInd w:val="0"/>
        <w:spacing w:line="240" w:lineRule="auto"/>
        <w:ind w:right="-1"/>
        <w:textAlignment w:val="baseline"/>
        <w:rPr>
          <w:rFonts w:ascii="Arial" w:hAnsi="Arial" w:cs="Arial"/>
          <w:szCs w:val="18"/>
          <w:lang w:val="nl"/>
        </w:rPr>
      </w:pPr>
      <w:r w:rsidRPr="00DC3F3F">
        <w:rPr>
          <w:rFonts w:ascii="Arial" w:hAnsi="Arial" w:cs="Arial"/>
          <w:szCs w:val="18"/>
          <w:lang w:val="nl"/>
        </w:rPr>
        <w:t xml:space="preserve">Opdrachtgever deze </w:t>
      </w:r>
      <w:r w:rsidR="004B1FB9" w:rsidRPr="00DC3F3F">
        <w:rPr>
          <w:rFonts w:ascii="Arial" w:hAnsi="Arial" w:cs="Arial"/>
          <w:szCs w:val="18"/>
          <w:lang w:val="nl"/>
        </w:rPr>
        <w:t>inschrijving</w:t>
      </w:r>
      <w:r w:rsidRPr="00DC3F3F">
        <w:rPr>
          <w:rFonts w:ascii="Arial" w:hAnsi="Arial" w:cs="Arial"/>
          <w:szCs w:val="18"/>
          <w:lang w:val="nl"/>
        </w:rPr>
        <w:t xml:space="preserve"> heeft aanvaard;</w:t>
      </w:r>
    </w:p>
    <w:p w14:paraId="7DC6E07F" w14:textId="77777777" w:rsidR="003E11A6" w:rsidRPr="00DC3F3F" w:rsidRDefault="003E11A6" w:rsidP="00EB39C1">
      <w:pPr>
        <w:numPr>
          <w:ilvl w:val="0"/>
          <w:numId w:val="13"/>
        </w:numPr>
        <w:suppressAutoHyphens/>
        <w:overflowPunct w:val="0"/>
        <w:autoSpaceDE w:val="0"/>
        <w:autoSpaceDN w:val="0"/>
        <w:adjustRightInd w:val="0"/>
        <w:spacing w:line="240" w:lineRule="auto"/>
        <w:ind w:right="-1"/>
        <w:textAlignment w:val="baseline"/>
        <w:rPr>
          <w:rFonts w:ascii="Arial" w:hAnsi="Arial" w:cs="Arial"/>
          <w:szCs w:val="18"/>
          <w:lang w:val="nl"/>
        </w:rPr>
      </w:pPr>
      <w:r w:rsidRPr="00DC3F3F">
        <w:rPr>
          <w:rFonts w:ascii="Arial" w:hAnsi="Arial" w:cs="Arial"/>
          <w:szCs w:val="18"/>
          <w:lang w:val="nl"/>
        </w:rPr>
        <w:t>Opdrachtgever in de aanbestedingsprocedure is uitgegaan van het criterium van de beste prijs-kwaliteitsverhouding;</w:t>
      </w:r>
    </w:p>
    <w:p w14:paraId="519F6ABC" w14:textId="77777777" w:rsidR="003E11A6" w:rsidRPr="00DC3F3F" w:rsidRDefault="003E11A6" w:rsidP="00EB39C1">
      <w:pPr>
        <w:numPr>
          <w:ilvl w:val="0"/>
          <w:numId w:val="13"/>
        </w:numPr>
        <w:suppressAutoHyphens/>
        <w:overflowPunct w:val="0"/>
        <w:autoSpaceDE w:val="0"/>
        <w:autoSpaceDN w:val="0"/>
        <w:adjustRightInd w:val="0"/>
        <w:spacing w:line="240" w:lineRule="auto"/>
        <w:ind w:right="-1"/>
        <w:textAlignment w:val="baseline"/>
        <w:rPr>
          <w:rFonts w:ascii="Arial" w:hAnsi="Arial" w:cs="Arial"/>
          <w:szCs w:val="18"/>
          <w:lang w:val="nl"/>
        </w:rPr>
      </w:pPr>
      <w:r w:rsidRPr="00DC3F3F">
        <w:rPr>
          <w:rFonts w:ascii="Arial" w:hAnsi="Arial" w:cs="Arial"/>
          <w:szCs w:val="18"/>
          <w:lang w:val="nl"/>
        </w:rPr>
        <w:t xml:space="preserve">De Inschrijving van Opdrachtnemer voor Opdrachtgever de Inschrijving met de beste prijs-kwaliteitsverhouding is ten aanzien van </w:t>
      </w:r>
      <w:r w:rsidRPr="00DC3F3F">
        <w:rPr>
          <w:rFonts w:ascii="Arial" w:hAnsi="Arial" w:cs="Arial"/>
          <w:color w:val="00B0F0"/>
          <w:szCs w:val="18"/>
          <w:lang w:val="nl"/>
        </w:rPr>
        <w:t>[het perceel] [nummer en perceeltitel];</w:t>
      </w:r>
    </w:p>
    <w:p w14:paraId="6BCE9F36" w14:textId="77777777" w:rsidR="003E11A6" w:rsidRPr="00DC3F3F" w:rsidRDefault="003E11A6" w:rsidP="00EB39C1">
      <w:pPr>
        <w:numPr>
          <w:ilvl w:val="0"/>
          <w:numId w:val="13"/>
        </w:numPr>
        <w:suppressAutoHyphens/>
        <w:overflowPunct w:val="0"/>
        <w:autoSpaceDE w:val="0"/>
        <w:autoSpaceDN w:val="0"/>
        <w:adjustRightInd w:val="0"/>
        <w:spacing w:line="240" w:lineRule="auto"/>
        <w:ind w:right="-1"/>
        <w:textAlignment w:val="baseline"/>
        <w:rPr>
          <w:rFonts w:ascii="Arial" w:hAnsi="Arial" w:cs="Arial"/>
          <w:szCs w:val="18"/>
          <w:lang w:val="nl"/>
        </w:rPr>
      </w:pPr>
      <w:r w:rsidRPr="00DC3F3F">
        <w:rPr>
          <w:rFonts w:ascii="Arial" w:hAnsi="Arial" w:cs="Arial"/>
          <w:szCs w:val="18"/>
          <w:lang w:val="nl"/>
        </w:rPr>
        <w:t>De Opdrachtnemer […naam bedrijf…] zich in voldoende mate op de hoogte heeft gesteld van wat Opdrachtgever met de opdracht wil bereiken;</w:t>
      </w:r>
    </w:p>
    <w:p w14:paraId="70BED08D" w14:textId="51929896" w:rsidR="003E11A6" w:rsidRPr="00DC3F3F" w:rsidRDefault="003E11A6" w:rsidP="00EB39C1">
      <w:pPr>
        <w:numPr>
          <w:ilvl w:val="0"/>
          <w:numId w:val="13"/>
        </w:numPr>
        <w:suppressAutoHyphens/>
        <w:overflowPunct w:val="0"/>
        <w:autoSpaceDE w:val="0"/>
        <w:autoSpaceDN w:val="0"/>
        <w:adjustRightInd w:val="0"/>
        <w:spacing w:line="240" w:lineRule="auto"/>
        <w:ind w:right="-1"/>
        <w:textAlignment w:val="baseline"/>
        <w:rPr>
          <w:rFonts w:ascii="Arial" w:hAnsi="Arial" w:cs="Arial"/>
          <w:szCs w:val="18"/>
          <w:lang w:val="nl"/>
        </w:rPr>
      </w:pPr>
      <w:r w:rsidRPr="00DC3F3F">
        <w:rPr>
          <w:rFonts w:ascii="Arial" w:hAnsi="Arial" w:cs="Arial"/>
          <w:szCs w:val="18"/>
          <w:lang w:val="nl"/>
        </w:rPr>
        <w:t xml:space="preserve">Partijen de daaruit voortvloeiende rechtsverhouding schriftelijk wensen vast te leggen in een Raamovereenkomst, waarin is vastgelegd het raamwerk voor de contractuele voorwaarden die van toepassing zijn op de </w:t>
      </w:r>
      <w:r w:rsidR="00C368E6">
        <w:rPr>
          <w:rFonts w:ascii="Arial" w:hAnsi="Arial" w:cs="Arial"/>
          <w:szCs w:val="18"/>
          <w:lang w:val="nl"/>
        </w:rPr>
        <w:t>Bestelo</w:t>
      </w:r>
      <w:r w:rsidRPr="00DC3F3F">
        <w:rPr>
          <w:rFonts w:ascii="Arial" w:hAnsi="Arial" w:cs="Arial"/>
          <w:szCs w:val="18"/>
          <w:lang w:val="nl"/>
        </w:rPr>
        <w:t>pdrachten die gedurende de looptijd van de Raamovereenkomst door Opdrachtgever geplaatst worden;</w:t>
      </w:r>
    </w:p>
    <w:p w14:paraId="6353ADD4" w14:textId="21E6ED7C" w:rsidR="00DC3F3F" w:rsidRDefault="00DC3F3F">
      <w:pPr>
        <w:spacing w:after="200" w:line="276" w:lineRule="auto"/>
        <w:rPr>
          <w:rFonts w:ascii="Arial" w:hAnsi="Arial" w:cs="Arial"/>
          <w:szCs w:val="18"/>
          <w:lang w:val="nl"/>
        </w:rPr>
      </w:pPr>
      <w:r>
        <w:rPr>
          <w:rFonts w:ascii="Arial" w:hAnsi="Arial" w:cs="Arial"/>
          <w:szCs w:val="18"/>
          <w:lang w:val="nl"/>
        </w:rPr>
        <w:br w:type="page"/>
      </w:r>
    </w:p>
    <w:p w14:paraId="333178E7" w14:textId="77777777" w:rsidR="003E11A6" w:rsidRPr="00DC3F3F" w:rsidRDefault="003E11A6" w:rsidP="003E11A6">
      <w:pPr>
        <w:suppressAutoHyphens/>
        <w:ind w:left="1065" w:right="-1"/>
        <w:rPr>
          <w:rFonts w:ascii="Arial" w:hAnsi="Arial" w:cs="Arial"/>
          <w:szCs w:val="18"/>
          <w:lang w:val="nl"/>
        </w:rPr>
      </w:pPr>
    </w:p>
    <w:p w14:paraId="1C407A8E" w14:textId="77777777" w:rsidR="003E11A6" w:rsidRPr="00DC3F3F" w:rsidRDefault="003E11A6" w:rsidP="003E11A6">
      <w:pPr>
        <w:suppressAutoHyphens/>
        <w:ind w:right="-1"/>
        <w:rPr>
          <w:rFonts w:ascii="Arial" w:hAnsi="Arial" w:cs="Arial"/>
          <w:b/>
          <w:szCs w:val="18"/>
          <w:lang w:val="nl"/>
        </w:rPr>
      </w:pPr>
    </w:p>
    <w:p w14:paraId="70AA5992" w14:textId="77777777" w:rsidR="00EB39C1" w:rsidRPr="00DC3F3F" w:rsidRDefault="00EB39C1" w:rsidP="00EB39C1">
      <w:pPr>
        <w:jc w:val="both"/>
        <w:outlineLvl w:val="0"/>
        <w:rPr>
          <w:rFonts w:ascii="Arial" w:hAnsi="Arial" w:cs="Arial"/>
          <w:b/>
          <w:kern w:val="1"/>
          <w:szCs w:val="18"/>
        </w:rPr>
      </w:pPr>
      <w:r w:rsidRPr="00DC3F3F">
        <w:rPr>
          <w:rFonts w:ascii="Arial" w:hAnsi="Arial" w:cs="Arial"/>
          <w:b/>
          <w:kern w:val="1"/>
          <w:szCs w:val="18"/>
        </w:rPr>
        <w:t>Artikel 1</w:t>
      </w:r>
      <w:r w:rsidRPr="00DC3F3F">
        <w:rPr>
          <w:rFonts w:ascii="Arial" w:hAnsi="Arial" w:cs="Arial"/>
          <w:b/>
          <w:kern w:val="1"/>
          <w:szCs w:val="18"/>
        </w:rPr>
        <w:tab/>
        <w:t>Begrippen en afkortingen</w:t>
      </w:r>
    </w:p>
    <w:p w14:paraId="523B3AE3" w14:textId="77777777" w:rsidR="00EB39C1" w:rsidRPr="00DC3F3F" w:rsidRDefault="00EB39C1" w:rsidP="00EB39C1">
      <w:pPr>
        <w:jc w:val="both"/>
        <w:rPr>
          <w:rFonts w:ascii="Arial" w:hAnsi="Arial" w:cs="Arial"/>
          <w:b/>
          <w:kern w:val="1"/>
          <w:szCs w:val="18"/>
        </w:rPr>
      </w:pPr>
    </w:p>
    <w:p w14:paraId="454EF241" w14:textId="77777777" w:rsidR="00EB39C1" w:rsidRPr="00DC3F3F" w:rsidRDefault="00EB39C1" w:rsidP="00EB39C1">
      <w:pPr>
        <w:jc w:val="both"/>
        <w:rPr>
          <w:rFonts w:ascii="Arial" w:hAnsi="Arial" w:cs="Arial"/>
          <w:kern w:val="1"/>
          <w:szCs w:val="18"/>
        </w:rPr>
      </w:pPr>
      <w:r w:rsidRPr="00DC3F3F">
        <w:rPr>
          <w:rFonts w:ascii="Arial" w:hAnsi="Arial" w:cs="Arial"/>
          <w:kern w:val="1"/>
          <w:szCs w:val="18"/>
        </w:rPr>
        <w:t>In deze Raamovereenkomst wordt een aantal begrippen met een beginhoofdletter gebruikt. Aan deze begrippen komt de betekenis toe die hieraan wordt gegeven in artikel 1 ARVODI-2018. In aanvulling op, of in afwijking van het voorgaande gelden voorts de begrippen uit de begrippen- en afkortingenlijst zoals opgenomen in het Beschrijvend Document. Alle op deze Raamovereenkomst toepasselijke begripsomschrijvingen dienen zowel in enkelvoud als in meervoud te worden geïnterpreteerd.</w:t>
      </w:r>
    </w:p>
    <w:p w14:paraId="00B06EA6" w14:textId="77777777" w:rsidR="00EB39C1" w:rsidRPr="00DC3F3F" w:rsidRDefault="00EB39C1" w:rsidP="003E11A6">
      <w:pPr>
        <w:suppressAutoHyphens/>
        <w:ind w:right="-1"/>
        <w:rPr>
          <w:rFonts w:ascii="Arial" w:hAnsi="Arial" w:cs="Arial"/>
          <w:szCs w:val="18"/>
          <w:lang w:val="nl"/>
        </w:rPr>
      </w:pPr>
    </w:p>
    <w:p w14:paraId="0B919147" w14:textId="77777777" w:rsidR="003E11A6" w:rsidRPr="00DC3F3F" w:rsidRDefault="007670D6" w:rsidP="003E11A6">
      <w:pPr>
        <w:suppressAutoHyphens/>
        <w:ind w:left="567" w:right="-1" w:hanging="567"/>
        <w:rPr>
          <w:rFonts w:ascii="Arial" w:hAnsi="Arial" w:cs="Arial"/>
          <w:b/>
          <w:kern w:val="1"/>
          <w:szCs w:val="18"/>
        </w:rPr>
      </w:pPr>
      <w:r w:rsidRPr="00DC3F3F">
        <w:rPr>
          <w:rFonts w:ascii="Arial" w:hAnsi="Arial" w:cs="Arial"/>
          <w:b/>
          <w:kern w:val="1"/>
          <w:szCs w:val="18"/>
        </w:rPr>
        <w:t>Artikel 2</w:t>
      </w:r>
      <w:r w:rsidRPr="00DC3F3F">
        <w:rPr>
          <w:rFonts w:ascii="Arial" w:hAnsi="Arial" w:cs="Arial"/>
          <w:b/>
          <w:kern w:val="1"/>
          <w:szCs w:val="18"/>
        </w:rPr>
        <w:tab/>
        <w:t>Voorwerp van de Raamovereenkomst</w:t>
      </w:r>
    </w:p>
    <w:p w14:paraId="6A7F0265" w14:textId="77777777" w:rsidR="007670D6" w:rsidRPr="00DC3F3F" w:rsidRDefault="007670D6" w:rsidP="003E11A6">
      <w:pPr>
        <w:suppressAutoHyphens/>
        <w:ind w:left="567" w:right="-1" w:hanging="567"/>
        <w:rPr>
          <w:rFonts w:ascii="Arial" w:hAnsi="Arial" w:cs="Arial"/>
          <w:szCs w:val="18"/>
          <w:lang w:val="nl"/>
        </w:rPr>
      </w:pPr>
    </w:p>
    <w:p w14:paraId="258BCB7A" w14:textId="77777777" w:rsidR="003E11A6" w:rsidRPr="00DC3F3F" w:rsidRDefault="003E11A6" w:rsidP="007670D6">
      <w:pPr>
        <w:pStyle w:val="Lijstalinea"/>
        <w:numPr>
          <w:ilvl w:val="0"/>
          <w:numId w:val="15"/>
        </w:numPr>
        <w:suppressAutoHyphens/>
        <w:ind w:right="-1"/>
        <w:rPr>
          <w:rFonts w:ascii="Arial" w:hAnsi="Arial" w:cs="Arial"/>
          <w:szCs w:val="18"/>
          <w:lang w:val="nl"/>
        </w:rPr>
      </w:pPr>
      <w:r w:rsidRPr="00DC3F3F">
        <w:rPr>
          <w:rFonts w:ascii="Arial" w:hAnsi="Arial" w:cs="Arial"/>
          <w:szCs w:val="18"/>
          <w:lang w:val="nl"/>
        </w:rPr>
        <w:t xml:space="preserve">Opdrachtgever verleent aan Opdrachtnemer opdracht tot het verrichten van Diensten </w:t>
      </w:r>
      <w:r w:rsidRPr="00DC3F3F">
        <w:rPr>
          <w:rFonts w:ascii="Arial" w:hAnsi="Arial" w:cs="Arial"/>
          <w:i/>
          <w:szCs w:val="18"/>
          <w:lang w:val="nl"/>
        </w:rPr>
        <w:t>(</w:t>
      </w:r>
      <w:r w:rsidRPr="00DC3F3F">
        <w:rPr>
          <w:rFonts w:ascii="Arial" w:hAnsi="Arial" w:cs="Arial"/>
          <w:szCs w:val="18"/>
          <w:lang w:val="nl"/>
        </w:rPr>
        <w:t>Interventie(s)(trajecten) op maat, conform de O&amp;P-strategie en het gezondheidsbeleid van de Belastingdienst, die leiden tot succesvolle preventie van verzuim dan wel duurzame re-integratie van de Cliënt, waarbij deze bijdragen aan de inzetbaarheid en het welzijn van de medewerker</w:t>
      </w:r>
      <w:r w:rsidRPr="00DC3F3F">
        <w:rPr>
          <w:rFonts w:ascii="Arial" w:hAnsi="Arial" w:cs="Arial"/>
          <w:i/>
          <w:szCs w:val="18"/>
          <w:lang w:val="nl"/>
        </w:rPr>
        <w:t>)</w:t>
      </w:r>
      <w:r w:rsidRPr="00DC3F3F">
        <w:rPr>
          <w:rFonts w:ascii="Arial" w:hAnsi="Arial" w:cs="Arial"/>
          <w:szCs w:val="18"/>
          <w:lang w:val="nl"/>
        </w:rPr>
        <w:t xml:space="preserve"> </w:t>
      </w:r>
      <w:r w:rsidR="000E2257" w:rsidRPr="00DC3F3F">
        <w:rPr>
          <w:rFonts w:ascii="Arial" w:hAnsi="Arial" w:cs="Arial"/>
          <w:szCs w:val="18"/>
          <w:lang w:val="nl"/>
        </w:rPr>
        <w:t>overeenkomst</w:t>
      </w:r>
      <w:r w:rsidRPr="00DC3F3F">
        <w:rPr>
          <w:rFonts w:ascii="Arial" w:hAnsi="Arial" w:cs="Arial"/>
          <w:szCs w:val="18"/>
          <w:lang w:val="nl"/>
        </w:rPr>
        <w:t xml:space="preserve">ig de op basis van de </w:t>
      </w:r>
      <w:r w:rsidR="007670D6" w:rsidRPr="00DC3F3F">
        <w:rPr>
          <w:rFonts w:ascii="Arial" w:hAnsi="Arial" w:cs="Arial"/>
          <w:szCs w:val="18"/>
          <w:lang w:val="nl"/>
        </w:rPr>
        <w:t xml:space="preserve">Aanbestedingsdocumenten </w:t>
      </w:r>
      <w:r w:rsidRPr="00DC3F3F">
        <w:rPr>
          <w:rFonts w:ascii="Arial" w:hAnsi="Arial" w:cs="Arial"/>
          <w:szCs w:val="18"/>
          <w:lang w:val="nl"/>
        </w:rPr>
        <w:t>van Opdrachtgever d.d. […datum…], kenmerk ..... , (Bijlage ...) door Opdrachtnemer uitgebracht</w:t>
      </w:r>
      <w:r w:rsidR="007670D6" w:rsidRPr="00DC3F3F">
        <w:rPr>
          <w:rFonts w:ascii="Arial" w:hAnsi="Arial" w:cs="Arial"/>
          <w:szCs w:val="18"/>
          <w:lang w:val="nl"/>
        </w:rPr>
        <w:t xml:space="preserve">e Inschrijving </w:t>
      </w:r>
      <w:r w:rsidRPr="00DC3F3F">
        <w:rPr>
          <w:rFonts w:ascii="Arial" w:hAnsi="Arial" w:cs="Arial"/>
          <w:szCs w:val="18"/>
          <w:lang w:val="nl"/>
        </w:rPr>
        <w:t>d.d. […datum…], kenmerk ........(Bijlage...),</w:t>
      </w:r>
      <w:r w:rsidRPr="00DC3F3F">
        <w:rPr>
          <w:rFonts w:ascii="Arial" w:hAnsi="Arial" w:cs="Arial"/>
          <w:i/>
          <w:szCs w:val="18"/>
          <w:lang w:val="nl"/>
        </w:rPr>
        <w:t xml:space="preserve"> </w:t>
      </w:r>
      <w:r w:rsidRPr="00DC3F3F">
        <w:rPr>
          <w:rFonts w:ascii="Arial" w:hAnsi="Arial" w:cs="Arial"/>
          <w:szCs w:val="18"/>
          <w:lang w:val="nl"/>
        </w:rPr>
        <w:t xml:space="preserve">welke opdracht Opdrachtnemer bij dezen aanvaardt, een en ander voor zover daarvan niet in deze </w:t>
      </w:r>
      <w:r w:rsidR="000E2257" w:rsidRPr="00DC3F3F">
        <w:rPr>
          <w:rFonts w:ascii="Arial" w:hAnsi="Arial" w:cs="Arial"/>
          <w:szCs w:val="18"/>
          <w:lang w:val="nl"/>
        </w:rPr>
        <w:t>Raamovereenkomst</w:t>
      </w:r>
      <w:r w:rsidRPr="00DC3F3F">
        <w:rPr>
          <w:rFonts w:ascii="Arial" w:hAnsi="Arial" w:cs="Arial"/>
          <w:szCs w:val="18"/>
          <w:lang w:val="nl"/>
        </w:rPr>
        <w:t xml:space="preserve"> wordt afgeweken.</w:t>
      </w:r>
    </w:p>
    <w:p w14:paraId="7F09BCF7" w14:textId="77777777" w:rsidR="007670D6" w:rsidRPr="00DC3F3F" w:rsidRDefault="007670D6" w:rsidP="007670D6">
      <w:pPr>
        <w:pStyle w:val="Lijstalinea"/>
        <w:suppressAutoHyphens/>
        <w:ind w:right="-1"/>
        <w:rPr>
          <w:rFonts w:ascii="Arial" w:hAnsi="Arial" w:cs="Arial"/>
          <w:szCs w:val="18"/>
          <w:lang w:val="nl"/>
        </w:rPr>
      </w:pPr>
    </w:p>
    <w:p w14:paraId="725FB05C" w14:textId="7D5040CC" w:rsidR="00B95562" w:rsidRPr="000F2740" w:rsidRDefault="007670D6" w:rsidP="00B95562">
      <w:pPr>
        <w:widowControl w:val="0"/>
        <w:numPr>
          <w:ilvl w:val="0"/>
          <w:numId w:val="15"/>
        </w:numPr>
        <w:spacing w:line="240" w:lineRule="auto"/>
        <w:jc w:val="both"/>
        <w:rPr>
          <w:rFonts w:ascii="Arial" w:hAnsi="Arial" w:cs="Arial"/>
          <w:szCs w:val="18"/>
        </w:rPr>
      </w:pPr>
      <w:r w:rsidRPr="00DC3F3F">
        <w:rPr>
          <w:rFonts w:ascii="Arial" w:hAnsi="Arial" w:cs="Arial"/>
          <w:szCs w:val="18"/>
        </w:rPr>
        <w:t xml:space="preserve">Opdrachtnemer verplicht zich om op verzoek van Opdrachtgever te verrichten conform de bepalingen en voorwaarden opgenomen in deze Raamovereenkomst, de </w:t>
      </w:r>
      <w:r w:rsidRPr="000F2740">
        <w:rPr>
          <w:rFonts w:ascii="Arial" w:hAnsi="Arial" w:cs="Arial"/>
          <w:szCs w:val="18"/>
        </w:rPr>
        <w:t>Aanbestedingsstukken, de Inschrijving en de Bestelopdracht, tegen een conform</w:t>
      </w:r>
      <w:r w:rsidR="000F2740">
        <w:rPr>
          <w:rFonts w:ascii="Arial" w:hAnsi="Arial" w:cs="Arial"/>
          <w:szCs w:val="18"/>
        </w:rPr>
        <w:t xml:space="preserve"> artikel 7</w:t>
      </w:r>
      <w:r w:rsidRPr="000F2740">
        <w:rPr>
          <w:rFonts w:ascii="Arial" w:hAnsi="Arial" w:cs="Arial"/>
          <w:szCs w:val="18"/>
        </w:rPr>
        <w:t xml:space="preserve"> vastgestelde vergoeding. Daartoe zullen Partijen Bestelopdrachten aangaan. </w:t>
      </w:r>
    </w:p>
    <w:p w14:paraId="653B781B" w14:textId="77777777" w:rsidR="00C1373C" w:rsidRPr="00DC3F3F" w:rsidRDefault="00C1373C" w:rsidP="00C1373C">
      <w:pPr>
        <w:pStyle w:val="Lijstalinea"/>
        <w:rPr>
          <w:rFonts w:ascii="Arial" w:hAnsi="Arial" w:cs="Arial"/>
          <w:szCs w:val="18"/>
        </w:rPr>
      </w:pPr>
    </w:p>
    <w:p w14:paraId="74FE9232" w14:textId="77777777" w:rsidR="00C1373C" w:rsidRPr="00DC3F3F" w:rsidRDefault="00C1373C" w:rsidP="00C1373C">
      <w:pPr>
        <w:widowControl w:val="0"/>
        <w:spacing w:line="240" w:lineRule="auto"/>
        <w:ind w:left="720"/>
        <w:jc w:val="both"/>
        <w:rPr>
          <w:rFonts w:ascii="Arial" w:hAnsi="Arial" w:cs="Arial"/>
          <w:szCs w:val="18"/>
        </w:rPr>
      </w:pPr>
    </w:p>
    <w:p w14:paraId="5BFD9EA6" w14:textId="4D2B89E7" w:rsidR="00B95562" w:rsidRPr="00DC3F3F" w:rsidRDefault="00B95562" w:rsidP="00B95562">
      <w:pPr>
        <w:widowControl w:val="0"/>
        <w:numPr>
          <w:ilvl w:val="0"/>
          <w:numId w:val="15"/>
        </w:numPr>
        <w:spacing w:line="240" w:lineRule="auto"/>
        <w:jc w:val="both"/>
        <w:rPr>
          <w:rFonts w:ascii="Arial" w:hAnsi="Arial" w:cs="Arial"/>
          <w:snapToGrid w:val="0"/>
          <w:szCs w:val="18"/>
        </w:rPr>
      </w:pPr>
      <w:r w:rsidRPr="00DC3F3F">
        <w:rPr>
          <w:rFonts w:ascii="Arial" w:hAnsi="Arial" w:cs="Arial"/>
          <w:szCs w:val="18"/>
        </w:rPr>
        <w:t>De aard van een Raamovereenkomst is dat Opdrachtgever geen garanties kan geven over de omvang van de daadwerkelijke behoefte aan Interventies. Het Beschrijvend document bevat slechts een geraamde afname. Wel geldt dat wanneer er een behoefte is bij de Opdrachtgever dat deze dan afgenomen moeten worden bij Opdrachtnemer.</w:t>
      </w:r>
    </w:p>
    <w:p w14:paraId="773DC8FA" w14:textId="77777777" w:rsidR="00B95562" w:rsidRPr="00DC3F3F" w:rsidRDefault="00B95562" w:rsidP="00B95562">
      <w:pPr>
        <w:pStyle w:val="Lijstalinea"/>
        <w:rPr>
          <w:rFonts w:ascii="Arial" w:hAnsi="Arial" w:cs="Arial"/>
          <w:snapToGrid w:val="0"/>
          <w:szCs w:val="18"/>
        </w:rPr>
      </w:pPr>
    </w:p>
    <w:p w14:paraId="1A562E60" w14:textId="77777777" w:rsidR="00B95562" w:rsidRPr="00DC3F3F" w:rsidRDefault="00B95562" w:rsidP="00B95562">
      <w:pPr>
        <w:widowControl w:val="0"/>
        <w:spacing w:line="240" w:lineRule="auto"/>
        <w:ind w:left="720"/>
        <w:jc w:val="both"/>
        <w:rPr>
          <w:rFonts w:ascii="Arial" w:hAnsi="Arial" w:cs="Arial"/>
          <w:snapToGrid w:val="0"/>
          <w:szCs w:val="18"/>
        </w:rPr>
      </w:pPr>
    </w:p>
    <w:p w14:paraId="76D9D476" w14:textId="622E9C44" w:rsidR="00B95562" w:rsidRPr="00DC3F3F" w:rsidRDefault="00B95562" w:rsidP="00B95562">
      <w:pPr>
        <w:widowControl w:val="0"/>
        <w:numPr>
          <w:ilvl w:val="0"/>
          <w:numId w:val="15"/>
        </w:numPr>
        <w:spacing w:line="240" w:lineRule="auto"/>
        <w:jc w:val="both"/>
        <w:rPr>
          <w:rFonts w:ascii="Arial" w:hAnsi="Arial" w:cs="Arial"/>
          <w:szCs w:val="18"/>
        </w:rPr>
      </w:pPr>
      <w:r w:rsidRPr="00DC3F3F">
        <w:rPr>
          <w:rFonts w:ascii="Arial" w:hAnsi="Arial" w:cs="Arial"/>
          <w:szCs w:val="18"/>
        </w:rPr>
        <w:t>Opdrachtnemer verklaart zich in voldoende mate op de hoogte te hebben gesteld van de doelstellingen van Opdrachtgever met betrekking tot onderhavige Raamovereenkomst en verklaart zich bij iedere Bestelopdracht, voor zover dat redelijkerwijs van hem mag worden verwacht, in voldoende mate op de hoogte te hebben gesteld van de organisatie en de behoefte van de Opdrachtgever</w:t>
      </w:r>
    </w:p>
    <w:p w14:paraId="75F5D0FF" w14:textId="77777777" w:rsidR="00B95562" w:rsidRPr="00DC3F3F" w:rsidRDefault="00B95562" w:rsidP="00B95562">
      <w:pPr>
        <w:widowControl w:val="0"/>
        <w:spacing w:line="240" w:lineRule="auto"/>
        <w:ind w:left="720"/>
        <w:jc w:val="both"/>
        <w:rPr>
          <w:rFonts w:ascii="Arial" w:hAnsi="Arial" w:cs="Arial"/>
          <w:szCs w:val="18"/>
        </w:rPr>
      </w:pPr>
    </w:p>
    <w:p w14:paraId="6BFDD488" w14:textId="77777777" w:rsidR="00B95562" w:rsidRPr="00DC3F3F" w:rsidRDefault="00B95562" w:rsidP="00B95562">
      <w:pPr>
        <w:pStyle w:val="Lijstalinea"/>
        <w:numPr>
          <w:ilvl w:val="0"/>
          <w:numId w:val="15"/>
        </w:numPr>
        <w:suppressAutoHyphens/>
        <w:ind w:right="-1"/>
        <w:rPr>
          <w:rFonts w:ascii="Arial" w:hAnsi="Arial" w:cs="Arial"/>
          <w:szCs w:val="18"/>
          <w:lang w:val="nl"/>
        </w:rPr>
      </w:pPr>
      <w:r w:rsidRPr="00DC3F3F">
        <w:rPr>
          <w:rFonts w:ascii="Arial" w:hAnsi="Arial" w:cs="Arial"/>
          <w:szCs w:val="18"/>
        </w:rPr>
        <w:t>De considerans en de Bijlagen maken integraal onderdeel uit van de Raamovereenkomst. Voor zover de navolgende documenten met elkaar in tegenspraak zijn, geldt de volgende rangorde, waarbij het eerder genoemde document prevaleert boven het later genoemde:</w:t>
      </w:r>
    </w:p>
    <w:p w14:paraId="1815985B" w14:textId="77777777" w:rsidR="007670D6" w:rsidRPr="00DC3F3F" w:rsidRDefault="007670D6" w:rsidP="007670D6">
      <w:pPr>
        <w:pStyle w:val="Lijstalinea"/>
        <w:rPr>
          <w:rFonts w:ascii="Arial" w:hAnsi="Arial" w:cs="Arial"/>
          <w:szCs w:val="18"/>
          <w:lang w:val="nl"/>
        </w:rPr>
      </w:pPr>
    </w:p>
    <w:p w14:paraId="2292DBE4" w14:textId="0A2E52C9" w:rsidR="00B95562" w:rsidRPr="00DC3F3F" w:rsidRDefault="00B95562" w:rsidP="00B95562">
      <w:pPr>
        <w:widowControl w:val="0"/>
        <w:numPr>
          <w:ilvl w:val="0"/>
          <w:numId w:val="18"/>
        </w:numPr>
        <w:tabs>
          <w:tab w:val="left" w:pos="1418"/>
          <w:tab w:val="num" w:pos="2136"/>
        </w:tabs>
        <w:spacing w:line="240" w:lineRule="auto"/>
        <w:ind w:left="1276" w:hanging="283"/>
        <w:jc w:val="both"/>
        <w:rPr>
          <w:rFonts w:ascii="Arial" w:hAnsi="Arial" w:cs="Arial"/>
          <w:szCs w:val="18"/>
        </w:rPr>
      </w:pPr>
      <w:r w:rsidRPr="00DC3F3F">
        <w:rPr>
          <w:rFonts w:ascii="Arial" w:hAnsi="Arial" w:cs="Arial"/>
          <w:szCs w:val="18"/>
        </w:rPr>
        <w:t>Onderhavige Raamovereenkomst,</w:t>
      </w:r>
    </w:p>
    <w:p w14:paraId="770A6F79" w14:textId="77777777" w:rsidR="00B95562" w:rsidRPr="00DC3F3F" w:rsidRDefault="00B95562" w:rsidP="00B95562">
      <w:pPr>
        <w:widowControl w:val="0"/>
        <w:numPr>
          <w:ilvl w:val="0"/>
          <w:numId w:val="18"/>
        </w:numPr>
        <w:tabs>
          <w:tab w:val="left" w:pos="1418"/>
          <w:tab w:val="num" w:pos="2136"/>
        </w:tabs>
        <w:spacing w:line="240" w:lineRule="auto"/>
        <w:ind w:left="1276" w:hanging="283"/>
        <w:jc w:val="both"/>
        <w:rPr>
          <w:rFonts w:ascii="Arial" w:hAnsi="Arial" w:cs="Arial"/>
          <w:szCs w:val="18"/>
        </w:rPr>
      </w:pPr>
      <w:r w:rsidRPr="00DC3F3F">
        <w:rPr>
          <w:rFonts w:ascii="Arial" w:hAnsi="Arial" w:cs="Arial"/>
          <w:szCs w:val="18"/>
        </w:rPr>
        <w:t xml:space="preserve">Nota’s van Inlichtingen d.d. </w:t>
      </w:r>
      <w:r w:rsidRPr="00DC3F3F">
        <w:rPr>
          <w:rFonts w:ascii="Arial" w:hAnsi="Arial" w:cs="Arial"/>
          <w:color w:val="4F81BD" w:themeColor="accent1"/>
          <w:szCs w:val="18"/>
        </w:rPr>
        <w:t xml:space="preserve">[datum] </w:t>
      </w:r>
      <w:r w:rsidRPr="00DC3F3F">
        <w:rPr>
          <w:rFonts w:ascii="Arial" w:hAnsi="Arial" w:cs="Arial"/>
          <w:szCs w:val="18"/>
        </w:rPr>
        <w:t xml:space="preserve">en </w:t>
      </w:r>
      <w:r w:rsidRPr="00DC3F3F">
        <w:rPr>
          <w:rFonts w:ascii="Arial" w:hAnsi="Arial" w:cs="Arial"/>
          <w:color w:val="4F81BD" w:themeColor="accent1"/>
          <w:szCs w:val="18"/>
        </w:rPr>
        <w:t>[datum]</w:t>
      </w:r>
    </w:p>
    <w:p w14:paraId="66637741" w14:textId="417DCE0D" w:rsidR="00B95562" w:rsidRPr="00DC3F3F" w:rsidRDefault="00B95562" w:rsidP="00B95562">
      <w:pPr>
        <w:widowControl w:val="0"/>
        <w:numPr>
          <w:ilvl w:val="0"/>
          <w:numId w:val="18"/>
        </w:numPr>
        <w:tabs>
          <w:tab w:val="left" w:pos="1418"/>
          <w:tab w:val="num" w:pos="1980"/>
          <w:tab w:val="num" w:pos="2136"/>
        </w:tabs>
        <w:spacing w:line="240" w:lineRule="auto"/>
        <w:ind w:left="1276" w:hanging="283"/>
        <w:jc w:val="both"/>
        <w:rPr>
          <w:rFonts w:ascii="Arial" w:hAnsi="Arial" w:cs="Arial"/>
          <w:szCs w:val="18"/>
        </w:rPr>
      </w:pPr>
      <w:r w:rsidRPr="00DC3F3F">
        <w:rPr>
          <w:rFonts w:ascii="Arial" w:hAnsi="Arial" w:cs="Arial"/>
          <w:szCs w:val="18"/>
        </w:rPr>
        <w:t xml:space="preserve">Het Beschrijvend document voor Interventie bedrijven van datum [datum]  met kenmerk </w:t>
      </w:r>
      <w:r w:rsidRPr="00DC3F3F">
        <w:rPr>
          <w:rFonts w:ascii="Arial" w:hAnsi="Arial" w:cs="Arial"/>
          <w:color w:val="0070C0"/>
          <w:szCs w:val="18"/>
        </w:rPr>
        <w:t xml:space="preserve">IUC19-62`1 </w:t>
      </w:r>
      <w:r w:rsidRPr="00DC3F3F">
        <w:rPr>
          <w:rFonts w:ascii="Arial" w:hAnsi="Arial" w:cs="Arial"/>
          <w:szCs w:val="18"/>
        </w:rPr>
        <w:t>en de hierbij behorende bijlagen</w:t>
      </w:r>
    </w:p>
    <w:p w14:paraId="10E2F406" w14:textId="77777777" w:rsidR="00B95562" w:rsidRPr="00DC3F3F" w:rsidRDefault="00B95562" w:rsidP="00B95562">
      <w:pPr>
        <w:widowControl w:val="0"/>
        <w:numPr>
          <w:ilvl w:val="0"/>
          <w:numId w:val="18"/>
        </w:numPr>
        <w:tabs>
          <w:tab w:val="left" w:pos="1418"/>
          <w:tab w:val="num" w:pos="1980"/>
          <w:tab w:val="num" w:pos="2136"/>
        </w:tabs>
        <w:spacing w:line="240" w:lineRule="auto"/>
        <w:ind w:left="1276" w:hanging="283"/>
        <w:jc w:val="both"/>
        <w:rPr>
          <w:rFonts w:ascii="Arial" w:hAnsi="Arial" w:cs="Arial"/>
          <w:szCs w:val="18"/>
        </w:rPr>
      </w:pPr>
      <w:r w:rsidRPr="00DC3F3F">
        <w:rPr>
          <w:rFonts w:ascii="Arial" w:hAnsi="Arial" w:cs="Arial"/>
          <w:szCs w:val="18"/>
        </w:rPr>
        <w:t>De ARVODI-2018</w:t>
      </w:r>
    </w:p>
    <w:p w14:paraId="6DB843DF" w14:textId="77777777" w:rsidR="00B95562" w:rsidRPr="00DC3F3F" w:rsidRDefault="00B95562" w:rsidP="00B95562">
      <w:pPr>
        <w:pStyle w:val="Lijstalinea"/>
        <w:numPr>
          <w:ilvl w:val="0"/>
          <w:numId w:val="18"/>
        </w:numPr>
        <w:tabs>
          <w:tab w:val="left" w:pos="1418"/>
          <w:tab w:val="num" w:pos="1980"/>
          <w:tab w:val="num" w:pos="2136"/>
        </w:tabs>
        <w:spacing w:after="200" w:line="240" w:lineRule="auto"/>
        <w:ind w:left="1276" w:hanging="283"/>
        <w:jc w:val="both"/>
        <w:rPr>
          <w:rFonts w:ascii="Arial" w:hAnsi="Arial" w:cs="Arial"/>
          <w:szCs w:val="18"/>
        </w:rPr>
      </w:pPr>
      <w:r w:rsidRPr="00DC3F3F">
        <w:rPr>
          <w:rFonts w:ascii="Arial" w:hAnsi="Arial" w:cs="Arial"/>
          <w:szCs w:val="18"/>
        </w:rPr>
        <w:t xml:space="preserve">Bestelopdracht(en) </w:t>
      </w:r>
    </w:p>
    <w:p w14:paraId="5110BCF8" w14:textId="77777777" w:rsidR="00B95562" w:rsidRPr="00DC3F3F" w:rsidRDefault="00B95562" w:rsidP="00B95562">
      <w:pPr>
        <w:pStyle w:val="Lijstalinea"/>
        <w:numPr>
          <w:ilvl w:val="0"/>
          <w:numId w:val="18"/>
        </w:numPr>
        <w:tabs>
          <w:tab w:val="left" w:pos="1418"/>
          <w:tab w:val="num" w:pos="1980"/>
          <w:tab w:val="num" w:pos="2136"/>
        </w:tabs>
        <w:spacing w:after="200" w:line="240" w:lineRule="auto"/>
        <w:ind w:left="1276" w:hanging="283"/>
        <w:jc w:val="both"/>
        <w:rPr>
          <w:rFonts w:ascii="Arial" w:hAnsi="Arial" w:cs="Arial"/>
          <w:szCs w:val="18"/>
        </w:rPr>
      </w:pPr>
      <w:r w:rsidRPr="00DC3F3F">
        <w:rPr>
          <w:rFonts w:ascii="Arial" w:hAnsi="Arial" w:cs="Arial"/>
          <w:szCs w:val="18"/>
        </w:rPr>
        <w:t xml:space="preserve">De Inschrijving van Opdrachtnemer van </w:t>
      </w:r>
      <w:r w:rsidRPr="00DC3F3F">
        <w:rPr>
          <w:rFonts w:ascii="Arial" w:hAnsi="Arial" w:cs="Arial"/>
          <w:color w:val="0070C0"/>
          <w:szCs w:val="18"/>
        </w:rPr>
        <w:t>[datum]</w:t>
      </w:r>
      <w:r w:rsidRPr="00DC3F3F">
        <w:rPr>
          <w:rFonts w:ascii="Arial" w:hAnsi="Arial" w:cs="Arial"/>
          <w:szCs w:val="18"/>
        </w:rPr>
        <w:t xml:space="preserve"> met kenmerk </w:t>
      </w:r>
      <w:r w:rsidRPr="00DC3F3F">
        <w:rPr>
          <w:rFonts w:ascii="Arial" w:hAnsi="Arial" w:cs="Arial"/>
          <w:color w:val="0070C0"/>
          <w:szCs w:val="18"/>
        </w:rPr>
        <w:t>[kenmerk].</w:t>
      </w:r>
    </w:p>
    <w:p w14:paraId="5B962227" w14:textId="77777777" w:rsidR="00B95562" w:rsidRPr="00DC3F3F" w:rsidRDefault="00B95562" w:rsidP="00B95562">
      <w:pPr>
        <w:pStyle w:val="Kop2"/>
        <w:spacing w:line="240" w:lineRule="auto"/>
        <w:ind w:left="708"/>
        <w:jc w:val="both"/>
        <w:rPr>
          <w:rFonts w:ascii="Arial" w:eastAsia="Times New Roman" w:hAnsi="Arial" w:cs="Arial"/>
          <w:b w:val="0"/>
          <w:bCs/>
          <w:kern w:val="0"/>
          <w:szCs w:val="18"/>
          <w:lang w:val="nl"/>
        </w:rPr>
      </w:pPr>
      <w:r w:rsidRPr="00DC3F3F">
        <w:rPr>
          <w:rFonts w:ascii="Arial" w:eastAsia="Times New Roman" w:hAnsi="Arial" w:cs="Arial"/>
          <w:b w:val="0"/>
          <w:bCs/>
          <w:kern w:val="0"/>
          <w:szCs w:val="18"/>
          <w:lang w:val="nl"/>
        </w:rPr>
        <w:t>Indien echter op grond van een lager gerangschikt document hogere eisen worden gesteld, dan gelden steeds die hogere eisen, tenzij in het hoger gerangschikte document is aangegeven dat, en ten aanzien van welk specifiek onderdeel, van het lager gerangschikte document wordt afgeweken.</w:t>
      </w:r>
    </w:p>
    <w:p w14:paraId="5B138564" w14:textId="77777777" w:rsidR="003E11A6" w:rsidRPr="00DC3F3F" w:rsidRDefault="003E11A6" w:rsidP="003E11A6">
      <w:pPr>
        <w:suppressAutoHyphens/>
        <w:ind w:right="-1"/>
        <w:rPr>
          <w:rFonts w:ascii="Arial" w:hAnsi="Arial" w:cs="Arial"/>
          <w:szCs w:val="18"/>
          <w:lang w:val="nl"/>
        </w:rPr>
      </w:pPr>
    </w:p>
    <w:p w14:paraId="16F137F4" w14:textId="45D1555A" w:rsidR="003E11A6" w:rsidRPr="00DC3F3F" w:rsidRDefault="003E11A6" w:rsidP="007670D6">
      <w:pPr>
        <w:pStyle w:val="Lijstalinea"/>
        <w:numPr>
          <w:ilvl w:val="0"/>
          <w:numId w:val="15"/>
        </w:numPr>
        <w:suppressAutoHyphens/>
        <w:ind w:right="-1"/>
        <w:rPr>
          <w:rFonts w:ascii="Arial" w:hAnsi="Arial" w:cs="Arial"/>
          <w:szCs w:val="18"/>
          <w:lang w:val="nl"/>
        </w:rPr>
      </w:pPr>
      <w:r w:rsidRPr="00DC3F3F">
        <w:rPr>
          <w:rFonts w:ascii="Arial" w:hAnsi="Arial" w:cs="Arial"/>
          <w:szCs w:val="18"/>
          <w:lang w:val="nl"/>
        </w:rPr>
        <w:lastRenderedPageBreak/>
        <w:t xml:space="preserve">De resultaten van de Diensten worden geleverd in de vorm van c.q. afgerond door indiening  van een rapport. Het rapport wordt in digitale vorm opgeleverd en voldoet aan de specificaties omschreven in het </w:t>
      </w:r>
      <w:r w:rsidR="00DB5B37">
        <w:rPr>
          <w:rFonts w:ascii="Arial" w:hAnsi="Arial" w:cs="Arial"/>
          <w:szCs w:val="18"/>
          <w:lang w:val="nl"/>
        </w:rPr>
        <w:t>Programma van Eisen eis 22.</w:t>
      </w:r>
    </w:p>
    <w:p w14:paraId="3EFC5153" w14:textId="77777777" w:rsidR="003E11A6" w:rsidRPr="00DC3F3F" w:rsidRDefault="003E11A6" w:rsidP="003E11A6">
      <w:pPr>
        <w:suppressAutoHyphens/>
        <w:ind w:left="450" w:right="-1"/>
        <w:rPr>
          <w:rFonts w:ascii="Arial" w:hAnsi="Arial" w:cs="Arial"/>
          <w:szCs w:val="18"/>
          <w:lang w:val="nl"/>
        </w:rPr>
      </w:pPr>
    </w:p>
    <w:p w14:paraId="70C8B424" w14:textId="3C8D1239" w:rsidR="003E11A6" w:rsidRPr="00DC3F3F" w:rsidRDefault="00B95562" w:rsidP="003E11A6">
      <w:pPr>
        <w:suppressAutoHyphens/>
        <w:ind w:left="700" w:right="-1" w:hanging="700"/>
        <w:rPr>
          <w:rFonts w:ascii="Arial" w:hAnsi="Arial" w:cs="Arial"/>
          <w:szCs w:val="18"/>
          <w:lang w:val="nl"/>
        </w:rPr>
      </w:pPr>
      <w:r w:rsidRPr="00DC3F3F">
        <w:rPr>
          <w:rFonts w:ascii="Arial" w:hAnsi="Arial" w:cs="Arial"/>
          <w:b/>
          <w:szCs w:val="18"/>
          <w:lang w:val="nl"/>
        </w:rPr>
        <w:t>Artikel 3</w:t>
      </w:r>
      <w:r w:rsidRPr="00DC3F3F">
        <w:rPr>
          <w:rFonts w:ascii="Arial" w:hAnsi="Arial" w:cs="Arial"/>
          <w:b/>
          <w:szCs w:val="18"/>
          <w:lang w:val="nl"/>
        </w:rPr>
        <w:tab/>
      </w:r>
      <w:r w:rsidRPr="00DC3F3F">
        <w:rPr>
          <w:rFonts w:ascii="Arial" w:hAnsi="Arial" w:cs="Arial"/>
          <w:b/>
          <w:szCs w:val="18"/>
        </w:rPr>
        <w:t>Duur van de Raamovereenkomst</w:t>
      </w:r>
    </w:p>
    <w:p w14:paraId="5EB3C4DC" w14:textId="77777777" w:rsidR="003E11A6" w:rsidRPr="00DC3F3F" w:rsidRDefault="003E11A6" w:rsidP="003E11A6">
      <w:pPr>
        <w:suppressAutoHyphens/>
        <w:ind w:left="567" w:right="-1" w:hanging="567"/>
        <w:rPr>
          <w:rFonts w:ascii="Arial" w:hAnsi="Arial" w:cs="Arial"/>
          <w:szCs w:val="18"/>
          <w:lang w:val="nl"/>
        </w:rPr>
      </w:pPr>
    </w:p>
    <w:p w14:paraId="31940876" w14:textId="0AC43B6F" w:rsidR="003E11A6" w:rsidRPr="00DC3F3F" w:rsidRDefault="003E11A6" w:rsidP="00B95562">
      <w:pPr>
        <w:pStyle w:val="Lijstalinea"/>
        <w:numPr>
          <w:ilvl w:val="0"/>
          <w:numId w:val="19"/>
        </w:numPr>
        <w:suppressAutoHyphens/>
        <w:ind w:right="-1"/>
        <w:rPr>
          <w:rFonts w:ascii="Arial" w:hAnsi="Arial" w:cs="Arial"/>
          <w:szCs w:val="18"/>
          <w:lang w:val="nl"/>
        </w:rPr>
      </w:pPr>
      <w:r w:rsidRPr="00DC3F3F">
        <w:rPr>
          <w:rFonts w:ascii="Arial" w:hAnsi="Arial" w:cs="Arial"/>
          <w:szCs w:val="18"/>
          <w:lang w:val="nl"/>
        </w:rPr>
        <w:t xml:space="preserve">Deze </w:t>
      </w:r>
      <w:r w:rsidR="00D50802" w:rsidRPr="00DC3F3F">
        <w:rPr>
          <w:rFonts w:ascii="Arial" w:hAnsi="Arial" w:cs="Arial"/>
          <w:szCs w:val="18"/>
          <w:lang w:val="nl"/>
        </w:rPr>
        <w:t>Raam</w:t>
      </w:r>
      <w:r w:rsidR="00D526E6">
        <w:rPr>
          <w:rFonts w:ascii="Arial" w:hAnsi="Arial" w:cs="Arial"/>
          <w:szCs w:val="18"/>
          <w:lang w:val="nl"/>
        </w:rPr>
        <w:t>o</w:t>
      </w:r>
      <w:r w:rsidRPr="00DC3F3F">
        <w:rPr>
          <w:rFonts w:ascii="Arial" w:hAnsi="Arial" w:cs="Arial"/>
          <w:szCs w:val="18"/>
          <w:lang w:val="nl"/>
        </w:rPr>
        <w:t xml:space="preserve">vereenkomst komt tot stand door ondertekening van </w:t>
      </w:r>
      <w:r w:rsidR="00D526E6">
        <w:rPr>
          <w:rFonts w:ascii="Arial" w:hAnsi="Arial" w:cs="Arial"/>
          <w:szCs w:val="18"/>
          <w:lang w:val="nl"/>
        </w:rPr>
        <w:t>de Raamovereenkomst</w:t>
      </w:r>
      <w:r w:rsidRPr="00DC3F3F">
        <w:rPr>
          <w:rFonts w:ascii="Arial" w:hAnsi="Arial" w:cs="Arial"/>
          <w:szCs w:val="18"/>
          <w:lang w:val="nl"/>
        </w:rPr>
        <w:t xml:space="preserve"> door beide Partijen.</w:t>
      </w:r>
    </w:p>
    <w:p w14:paraId="171556DC" w14:textId="77777777" w:rsidR="003E11A6" w:rsidRPr="00DC3F3F" w:rsidRDefault="003E11A6" w:rsidP="003E11A6">
      <w:pPr>
        <w:suppressAutoHyphens/>
        <w:ind w:left="720" w:right="-1" w:hanging="720"/>
        <w:rPr>
          <w:rFonts w:ascii="Arial" w:hAnsi="Arial" w:cs="Arial"/>
          <w:szCs w:val="18"/>
          <w:lang w:val="nl"/>
        </w:rPr>
      </w:pPr>
    </w:p>
    <w:p w14:paraId="19B30726" w14:textId="2528CDB8" w:rsidR="00B95562" w:rsidRPr="00DC3F3F" w:rsidRDefault="003E11A6" w:rsidP="00B95562">
      <w:pPr>
        <w:pStyle w:val="Lijstalinea"/>
        <w:numPr>
          <w:ilvl w:val="0"/>
          <w:numId w:val="19"/>
        </w:numPr>
        <w:suppressAutoHyphens/>
        <w:ind w:right="-1"/>
        <w:rPr>
          <w:rFonts w:ascii="Arial" w:hAnsi="Arial" w:cs="Arial"/>
          <w:szCs w:val="18"/>
          <w:lang w:val="nl"/>
        </w:rPr>
      </w:pPr>
      <w:r w:rsidRPr="00DC3F3F">
        <w:rPr>
          <w:rFonts w:ascii="Arial" w:hAnsi="Arial" w:cs="Arial"/>
          <w:szCs w:val="18"/>
          <w:lang w:val="nl"/>
        </w:rPr>
        <w:t>De ingangsdatum van de Raamovereenkomst is 1 januari 2021.</w:t>
      </w:r>
    </w:p>
    <w:p w14:paraId="3D8E56B1" w14:textId="77777777" w:rsidR="00B95562" w:rsidRPr="00DC3F3F" w:rsidRDefault="00B95562" w:rsidP="00B95562">
      <w:pPr>
        <w:pStyle w:val="Lijstalinea"/>
        <w:rPr>
          <w:rFonts w:ascii="Arial" w:hAnsi="Arial" w:cs="Arial"/>
          <w:szCs w:val="18"/>
          <w:lang w:val="nl"/>
        </w:rPr>
      </w:pPr>
    </w:p>
    <w:p w14:paraId="06F4E706" w14:textId="34D0A3D2" w:rsidR="00B95562" w:rsidRPr="00DC3F3F" w:rsidRDefault="003E11A6" w:rsidP="00B95562">
      <w:pPr>
        <w:pStyle w:val="Lijstalinea"/>
        <w:numPr>
          <w:ilvl w:val="0"/>
          <w:numId w:val="19"/>
        </w:numPr>
        <w:suppressAutoHyphens/>
        <w:ind w:right="-1"/>
        <w:rPr>
          <w:rFonts w:ascii="Arial" w:hAnsi="Arial" w:cs="Arial"/>
          <w:szCs w:val="18"/>
          <w:lang w:val="nl"/>
        </w:rPr>
      </w:pPr>
      <w:r w:rsidRPr="00DC3F3F">
        <w:rPr>
          <w:rFonts w:ascii="Arial" w:hAnsi="Arial" w:cs="Arial"/>
          <w:szCs w:val="18"/>
          <w:lang w:val="nl"/>
        </w:rPr>
        <w:t xml:space="preserve">De overeengekomen Diensten worden verricht in de periode van 1 januari 2021 tot1 januari 2023. </w:t>
      </w:r>
    </w:p>
    <w:p w14:paraId="13F11811" w14:textId="77777777" w:rsidR="00B95562" w:rsidRPr="00DC3F3F" w:rsidRDefault="00B95562" w:rsidP="00B95562">
      <w:pPr>
        <w:pStyle w:val="Lijstalinea"/>
        <w:rPr>
          <w:rFonts w:ascii="Arial" w:hAnsi="Arial" w:cs="Arial"/>
          <w:szCs w:val="18"/>
          <w:lang w:val="nl"/>
        </w:rPr>
      </w:pPr>
    </w:p>
    <w:p w14:paraId="099CE7E7" w14:textId="2BDC5D6F" w:rsidR="00B95562" w:rsidRPr="00DC3F3F" w:rsidRDefault="003E11A6" w:rsidP="00B95562">
      <w:pPr>
        <w:pStyle w:val="Lijstalinea"/>
        <w:numPr>
          <w:ilvl w:val="0"/>
          <w:numId w:val="19"/>
        </w:numPr>
        <w:suppressAutoHyphens/>
        <w:ind w:right="-1"/>
        <w:rPr>
          <w:rFonts w:ascii="Arial" w:hAnsi="Arial" w:cs="Arial"/>
          <w:szCs w:val="18"/>
          <w:lang w:val="nl"/>
        </w:rPr>
      </w:pPr>
      <w:r w:rsidRPr="00DC3F3F">
        <w:rPr>
          <w:rFonts w:ascii="Arial" w:hAnsi="Arial" w:cs="Arial"/>
          <w:szCs w:val="18"/>
          <w:lang w:val="nl"/>
        </w:rPr>
        <w:t>De Opdrachtgever sluit een Raamovereenkomst met Opdrachtnemer voor de duur van twee (2) jaren met de eenzijdige optie voor de Opdrachtgever tot verlenging van twee (2) maal de periode van één (1) jaar</w:t>
      </w:r>
      <w:r w:rsidR="00D526E6">
        <w:rPr>
          <w:rFonts w:ascii="Arial" w:hAnsi="Arial" w:cs="Arial"/>
          <w:szCs w:val="18"/>
          <w:lang w:val="nl"/>
        </w:rPr>
        <w:t xml:space="preserve"> onder gelijkblijvende voorwaarden</w:t>
      </w:r>
      <w:r w:rsidRPr="00DC3F3F">
        <w:rPr>
          <w:rFonts w:ascii="Arial" w:hAnsi="Arial" w:cs="Arial"/>
          <w:szCs w:val="18"/>
          <w:lang w:val="nl"/>
        </w:rPr>
        <w:t xml:space="preserve">. </w:t>
      </w:r>
      <w:r w:rsidR="00B95562" w:rsidRPr="00DC3F3F">
        <w:rPr>
          <w:rFonts w:ascii="Arial" w:hAnsi="Arial" w:cs="Arial"/>
          <w:szCs w:val="18"/>
          <w:lang w:val="nl"/>
        </w:rPr>
        <w:t>Indien Opdrachtgever gebruik wenst te maken van de mogelijkheid tot het verlengen van de Raamovereenkomst deelt hij dit uiterlijk drie (3) maanden voor het verstrijken van de betreffende contractperiode schriftelijk mee aan Opdrachtnemer.</w:t>
      </w:r>
    </w:p>
    <w:p w14:paraId="3C5108E6" w14:textId="77777777" w:rsidR="00B95562" w:rsidRPr="00DC3F3F" w:rsidRDefault="00B95562" w:rsidP="00B95562">
      <w:pPr>
        <w:pStyle w:val="Lijstalinea"/>
        <w:rPr>
          <w:rFonts w:ascii="Arial" w:hAnsi="Arial" w:cs="Arial"/>
          <w:szCs w:val="18"/>
          <w:lang w:val="nl"/>
        </w:rPr>
      </w:pPr>
    </w:p>
    <w:p w14:paraId="686710B6" w14:textId="63793772" w:rsidR="003E11A6" w:rsidRPr="00DC3F3F" w:rsidRDefault="003E11A6" w:rsidP="00B95562">
      <w:pPr>
        <w:pStyle w:val="Lijstalinea"/>
        <w:numPr>
          <w:ilvl w:val="0"/>
          <w:numId w:val="19"/>
        </w:numPr>
        <w:suppressAutoHyphens/>
        <w:ind w:right="-1"/>
        <w:rPr>
          <w:rFonts w:ascii="Arial" w:hAnsi="Arial" w:cs="Arial"/>
          <w:szCs w:val="18"/>
          <w:lang w:val="nl"/>
        </w:rPr>
      </w:pPr>
      <w:r w:rsidRPr="00DC3F3F">
        <w:rPr>
          <w:rFonts w:ascii="Arial" w:hAnsi="Arial" w:cs="Arial"/>
          <w:szCs w:val="18"/>
          <w:lang w:val="nl"/>
        </w:rPr>
        <w:t xml:space="preserve">Alle lopende Interventie(s)(traject)(en) die door de Cliënt  zijn gestart vóór de ingangsdatum van deze Raamovereenkomst, blijven bij de desbetreffende latende Opdrachtnemer. Dit vanuit het oogpunt dat een verandering van behandelaar van nadelige invloed zou kunnen zijn voor de effectiviteit van een Interventie(traject). De latende Opdrachtnemer rondt de lopende Interventie(s)(traject)(en) conform het behandelplan af, en zal daarover aan de Opdrachtgever rapporteren. De latende Opdrachtnemer(s) zal (zullen) geen nieuw(e) Interventie(traject) in opdracht krijgen van de Opdrachtgever na 1 januari 2021, de ingangsdatum van deze Raamovereenkomst. </w:t>
      </w:r>
    </w:p>
    <w:p w14:paraId="5FFAE837" w14:textId="77777777" w:rsidR="00B90771" w:rsidRPr="00DC3F3F" w:rsidRDefault="00B90771" w:rsidP="00B90771">
      <w:pPr>
        <w:pStyle w:val="Lijstalinea"/>
        <w:rPr>
          <w:rFonts w:ascii="Arial" w:hAnsi="Arial" w:cs="Arial"/>
          <w:szCs w:val="18"/>
          <w:lang w:val="nl"/>
        </w:rPr>
      </w:pPr>
    </w:p>
    <w:p w14:paraId="200AF8E3" w14:textId="77777777" w:rsidR="00B90771" w:rsidRPr="00DC3F3F" w:rsidRDefault="00B90771" w:rsidP="00B90771">
      <w:pPr>
        <w:suppressAutoHyphens/>
        <w:ind w:right="-1"/>
        <w:rPr>
          <w:rFonts w:ascii="Arial" w:hAnsi="Arial" w:cs="Arial"/>
          <w:szCs w:val="18"/>
          <w:lang w:val="nl"/>
        </w:rPr>
      </w:pPr>
    </w:p>
    <w:p w14:paraId="0DD32CC5" w14:textId="77777777" w:rsidR="00B90771" w:rsidRPr="00DC3F3F" w:rsidRDefault="00B90771" w:rsidP="00B90771">
      <w:pPr>
        <w:jc w:val="both"/>
        <w:rPr>
          <w:rFonts w:ascii="Arial" w:hAnsi="Arial" w:cs="Arial"/>
          <w:b/>
          <w:kern w:val="1"/>
          <w:szCs w:val="18"/>
        </w:rPr>
      </w:pPr>
      <w:r w:rsidRPr="00DC3F3F">
        <w:rPr>
          <w:rFonts w:ascii="Arial" w:hAnsi="Arial" w:cs="Arial"/>
          <w:b/>
          <w:kern w:val="1"/>
          <w:szCs w:val="18"/>
        </w:rPr>
        <w:t>Artikel 4</w:t>
      </w:r>
      <w:r w:rsidRPr="00DC3F3F">
        <w:rPr>
          <w:rFonts w:ascii="Arial" w:hAnsi="Arial" w:cs="Arial"/>
          <w:b/>
          <w:kern w:val="1"/>
          <w:szCs w:val="18"/>
        </w:rPr>
        <w:tab/>
        <w:t xml:space="preserve">Bestelopdrachten </w:t>
      </w:r>
    </w:p>
    <w:p w14:paraId="79693BDC" w14:textId="77777777" w:rsidR="00B90771" w:rsidRPr="00DC3F3F" w:rsidRDefault="00B90771" w:rsidP="00B90771">
      <w:pPr>
        <w:jc w:val="both"/>
        <w:rPr>
          <w:rFonts w:ascii="Arial" w:hAnsi="Arial" w:cs="Arial"/>
          <w:b/>
          <w:kern w:val="1"/>
          <w:szCs w:val="18"/>
        </w:rPr>
      </w:pPr>
    </w:p>
    <w:p w14:paraId="552A4CE6" w14:textId="23332720" w:rsidR="00B90771" w:rsidRPr="00DC3F3F" w:rsidRDefault="00B90771" w:rsidP="00B90771">
      <w:pPr>
        <w:widowControl w:val="0"/>
        <w:numPr>
          <w:ilvl w:val="1"/>
          <w:numId w:val="12"/>
        </w:numPr>
        <w:overflowPunct w:val="0"/>
        <w:autoSpaceDE w:val="0"/>
        <w:autoSpaceDN w:val="0"/>
        <w:adjustRightInd w:val="0"/>
        <w:spacing w:line="240" w:lineRule="auto"/>
        <w:jc w:val="both"/>
        <w:textAlignment w:val="baseline"/>
        <w:rPr>
          <w:rFonts w:ascii="Arial" w:hAnsi="Arial" w:cs="Arial"/>
          <w:kern w:val="1"/>
          <w:szCs w:val="18"/>
        </w:rPr>
      </w:pPr>
      <w:r w:rsidRPr="00DC3F3F">
        <w:rPr>
          <w:rFonts w:ascii="Arial" w:hAnsi="Arial" w:cs="Arial"/>
          <w:szCs w:val="18"/>
        </w:rPr>
        <w:t>De voorwaarden van deze Raamovereenkomst zijn van toepassing op alle Bestelopdrachten die gedurende de looptijd van deze Raamovereenkomst worden verstrekt door de Opdrachtgever</w:t>
      </w:r>
    </w:p>
    <w:p w14:paraId="52D4F5A3" w14:textId="77777777" w:rsidR="00B90771" w:rsidRPr="00DC3F3F" w:rsidRDefault="00B90771" w:rsidP="00B90771">
      <w:pPr>
        <w:jc w:val="both"/>
        <w:rPr>
          <w:rFonts w:ascii="Arial" w:hAnsi="Arial" w:cs="Arial"/>
          <w:kern w:val="1"/>
          <w:szCs w:val="18"/>
        </w:rPr>
      </w:pPr>
    </w:p>
    <w:p w14:paraId="4EE03F23" w14:textId="432983BC" w:rsidR="00B90771" w:rsidRPr="00DC3F3F" w:rsidRDefault="00B90771" w:rsidP="00B90771">
      <w:pPr>
        <w:widowControl w:val="0"/>
        <w:numPr>
          <w:ilvl w:val="1"/>
          <w:numId w:val="12"/>
        </w:numPr>
        <w:overflowPunct w:val="0"/>
        <w:autoSpaceDE w:val="0"/>
        <w:autoSpaceDN w:val="0"/>
        <w:adjustRightInd w:val="0"/>
        <w:spacing w:line="240" w:lineRule="auto"/>
        <w:jc w:val="both"/>
        <w:textAlignment w:val="baseline"/>
        <w:rPr>
          <w:rFonts w:ascii="Arial" w:hAnsi="Arial" w:cs="Arial"/>
          <w:szCs w:val="18"/>
        </w:rPr>
      </w:pPr>
      <w:r w:rsidRPr="00DC3F3F">
        <w:rPr>
          <w:rFonts w:ascii="Arial" w:hAnsi="Arial" w:cs="Arial"/>
          <w:szCs w:val="18"/>
        </w:rPr>
        <w:t xml:space="preserve">Ingeval Opdrachtgever behoefte heeft aan uitvoering van de Diensten wordt de procedure gevolgd zoals omschreven in het Beschrijvend document, bijlage 1 </w:t>
      </w:r>
      <w:r w:rsidR="00DB5B37">
        <w:rPr>
          <w:rFonts w:ascii="Arial" w:hAnsi="Arial" w:cs="Arial"/>
          <w:szCs w:val="18"/>
        </w:rPr>
        <w:t>Programma van eisen</w:t>
      </w:r>
      <w:r w:rsidRPr="00DC3F3F">
        <w:rPr>
          <w:rFonts w:ascii="Arial" w:hAnsi="Arial" w:cs="Arial"/>
          <w:szCs w:val="18"/>
        </w:rPr>
        <w:t xml:space="preserve"> </w:t>
      </w:r>
      <w:r w:rsidR="00F47528">
        <w:rPr>
          <w:rFonts w:ascii="Arial" w:hAnsi="Arial" w:cs="Arial"/>
          <w:szCs w:val="18"/>
        </w:rPr>
        <w:t>operationeel interventieproces.</w:t>
      </w:r>
    </w:p>
    <w:p w14:paraId="0BE30227" w14:textId="77777777" w:rsidR="00B90771" w:rsidRPr="00DC3F3F" w:rsidRDefault="00B90771" w:rsidP="00B90771">
      <w:pPr>
        <w:ind w:left="720"/>
        <w:jc w:val="both"/>
        <w:rPr>
          <w:rFonts w:ascii="Arial" w:hAnsi="Arial" w:cs="Arial"/>
          <w:kern w:val="1"/>
          <w:szCs w:val="18"/>
        </w:rPr>
      </w:pPr>
    </w:p>
    <w:p w14:paraId="1ED63CE1" w14:textId="2AAF91F9" w:rsidR="00B90771" w:rsidRPr="00DC3F3F" w:rsidRDefault="00B90771" w:rsidP="00B90771">
      <w:pPr>
        <w:widowControl w:val="0"/>
        <w:numPr>
          <w:ilvl w:val="1"/>
          <w:numId w:val="12"/>
        </w:numPr>
        <w:overflowPunct w:val="0"/>
        <w:autoSpaceDE w:val="0"/>
        <w:autoSpaceDN w:val="0"/>
        <w:adjustRightInd w:val="0"/>
        <w:spacing w:line="240" w:lineRule="auto"/>
        <w:jc w:val="both"/>
        <w:textAlignment w:val="baseline"/>
        <w:rPr>
          <w:rFonts w:ascii="Arial" w:hAnsi="Arial" w:cs="Arial"/>
          <w:kern w:val="1"/>
          <w:szCs w:val="18"/>
        </w:rPr>
      </w:pPr>
      <w:r w:rsidRPr="00DC3F3F">
        <w:rPr>
          <w:rFonts w:ascii="Arial" w:hAnsi="Arial" w:cs="Arial"/>
          <w:szCs w:val="18"/>
        </w:rPr>
        <w:t xml:space="preserve">Het in Bestelopdrachten afwijken van de in de Raamovereenkomst overeengekomen voorwaarden is enkel mogelijk met uitdrukkelijke voorafgaande schriftelijke instemming van </w:t>
      </w:r>
      <w:r w:rsidR="00F47528" w:rsidRPr="00DC3F3F">
        <w:rPr>
          <w:rFonts w:ascii="Arial" w:hAnsi="Arial" w:cs="Arial"/>
          <w:szCs w:val="18"/>
        </w:rPr>
        <w:t>contract</w:t>
      </w:r>
      <w:r w:rsidR="00F47528">
        <w:rPr>
          <w:rFonts w:ascii="Arial" w:hAnsi="Arial" w:cs="Arial"/>
          <w:szCs w:val="18"/>
        </w:rPr>
        <w:t xml:space="preserve">manager </w:t>
      </w:r>
      <w:r w:rsidRPr="00DC3F3F">
        <w:rPr>
          <w:rFonts w:ascii="Arial" w:hAnsi="Arial" w:cs="Arial"/>
          <w:szCs w:val="18"/>
        </w:rPr>
        <w:t>zoals genoemd in art. 10.1.</w:t>
      </w:r>
    </w:p>
    <w:p w14:paraId="1BEA4BBF" w14:textId="77777777" w:rsidR="00B90771" w:rsidRPr="00DC3F3F" w:rsidRDefault="00B90771" w:rsidP="00B90771">
      <w:pPr>
        <w:ind w:left="720"/>
        <w:jc w:val="both"/>
        <w:rPr>
          <w:rFonts w:ascii="Arial" w:hAnsi="Arial" w:cs="Arial"/>
          <w:kern w:val="1"/>
          <w:szCs w:val="18"/>
        </w:rPr>
      </w:pPr>
    </w:p>
    <w:p w14:paraId="0668A739" w14:textId="3E2C39DD" w:rsidR="00B90771" w:rsidRPr="00DC3F3F" w:rsidRDefault="00B90771" w:rsidP="00B90771">
      <w:pPr>
        <w:widowControl w:val="0"/>
        <w:numPr>
          <w:ilvl w:val="1"/>
          <w:numId w:val="12"/>
        </w:numPr>
        <w:overflowPunct w:val="0"/>
        <w:autoSpaceDE w:val="0"/>
        <w:autoSpaceDN w:val="0"/>
        <w:adjustRightInd w:val="0"/>
        <w:spacing w:line="240" w:lineRule="auto"/>
        <w:jc w:val="both"/>
        <w:textAlignment w:val="baseline"/>
        <w:rPr>
          <w:rFonts w:ascii="Arial" w:hAnsi="Arial" w:cs="Arial"/>
          <w:kern w:val="1"/>
          <w:szCs w:val="18"/>
        </w:rPr>
      </w:pPr>
      <w:r w:rsidRPr="00DC3F3F">
        <w:rPr>
          <w:rFonts w:ascii="Arial" w:hAnsi="Arial" w:cs="Arial"/>
          <w:szCs w:val="18"/>
        </w:rPr>
        <w:t xml:space="preserve">Een Bestelopdracht komt tot stand door de </w:t>
      </w:r>
      <w:r w:rsidRPr="000F2740">
        <w:rPr>
          <w:rFonts w:ascii="Arial" w:hAnsi="Arial" w:cs="Arial"/>
          <w:szCs w:val="18"/>
        </w:rPr>
        <w:t>aanvaarding van Opdrachtnemer van een door Opdrachtgever uitgebrachte Bestelopdracht. Opdrachtnemer dient binnen 1 Werkdag het aanvaarden van een Bestelopdracht</w:t>
      </w:r>
      <w:r w:rsidR="00F47528" w:rsidRPr="000F2740">
        <w:rPr>
          <w:rFonts w:ascii="Arial" w:hAnsi="Arial" w:cs="Arial"/>
          <w:szCs w:val="18"/>
        </w:rPr>
        <w:t xml:space="preserve"> per e-mail</w:t>
      </w:r>
      <w:r w:rsidRPr="000F2740">
        <w:rPr>
          <w:rFonts w:ascii="Arial" w:hAnsi="Arial" w:cs="Arial"/>
          <w:szCs w:val="18"/>
        </w:rPr>
        <w:t xml:space="preserve"> te bevestigen aan Opdrachtgever.</w:t>
      </w:r>
    </w:p>
    <w:p w14:paraId="77E3D819" w14:textId="77777777" w:rsidR="00B90771" w:rsidRPr="00DC3F3F" w:rsidRDefault="00B90771" w:rsidP="00B90771">
      <w:pPr>
        <w:ind w:left="720"/>
        <w:jc w:val="both"/>
        <w:rPr>
          <w:rFonts w:ascii="Arial" w:hAnsi="Arial" w:cs="Arial"/>
          <w:kern w:val="1"/>
          <w:szCs w:val="18"/>
        </w:rPr>
      </w:pPr>
    </w:p>
    <w:p w14:paraId="694906DA" w14:textId="77777777" w:rsidR="00B90771" w:rsidRPr="00DC3F3F" w:rsidRDefault="00B90771" w:rsidP="00B90771">
      <w:pPr>
        <w:ind w:left="720"/>
        <w:jc w:val="both"/>
        <w:rPr>
          <w:rFonts w:ascii="Arial" w:hAnsi="Arial" w:cs="Arial"/>
          <w:kern w:val="1"/>
          <w:szCs w:val="18"/>
        </w:rPr>
      </w:pPr>
    </w:p>
    <w:p w14:paraId="2156CD25" w14:textId="505132F7" w:rsidR="00B90771" w:rsidRPr="000F2740" w:rsidRDefault="00B90771" w:rsidP="00B90771">
      <w:pPr>
        <w:pStyle w:val="Lijstalinea"/>
        <w:numPr>
          <w:ilvl w:val="1"/>
          <w:numId w:val="12"/>
        </w:numPr>
        <w:spacing w:after="200" w:line="240" w:lineRule="auto"/>
        <w:jc w:val="both"/>
        <w:rPr>
          <w:rFonts w:ascii="Arial" w:hAnsi="Arial" w:cs="Arial"/>
          <w:kern w:val="1"/>
          <w:szCs w:val="18"/>
        </w:rPr>
      </w:pPr>
      <w:r w:rsidRPr="00DC3F3F">
        <w:rPr>
          <w:rFonts w:ascii="Arial" w:hAnsi="Arial" w:cs="Arial"/>
          <w:kern w:val="1"/>
          <w:szCs w:val="18"/>
        </w:rPr>
        <w:t xml:space="preserve">Op grond van de Raamovereenkomst rust op Opdrachtnemer de verplichting tot het aanvaarden en uitvoeren van de </w:t>
      </w:r>
      <w:r w:rsidRPr="000F2740">
        <w:rPr>
          <w:rFonts w:ascii="Arial" w:hAnsi="Arial" w:cs="Arial"/>
          <w:kern w:val="1"/>
          <w:szCs w:val="18"/>
        </w:rPr>
        <w:t>Bestelopdrachten.</w:t>
      </w:r>
    </w:p>
    <w:p w14:paraId="1A08D990" w14:textId="51FDD3EE" w:rsidR="00B90771" w:rsidRPr="000F2740" w:rsidRDefault="00B90771" w:rsidP="00B90771">
      <w:pPr>
        <w:widowControl w:val="0"/>
        <w:numPr>
          <w:ilvl w:val="1"/>
          <w:numId w:val="12"/>
        </w:numPr>
        <w:overflowPunct w:val="0"/>
        <w:autoSpaceDE w:val="0"/>
        <w:autoSpaceDN w:val="0"/>
        <w:adjustRightInd w:val="0"/>
        <w:spacing w:line="240" w:lineRule="auto"/>
        <w:textAlignment w:val="baseline"/>
        <w:rPr>
          <w:rFonts w:ascii="Arial" w:hAnsi="Arial" w:cs="Arial"/>
          <w:szCs w:val="18"/>
        </w:rPr>
      </w:pPr>
      <w:r w:rsidRPr="000F2740">
        <w:rPr>
          <w:rFonts w:ascii="Arial" w:hAnsi="Arial" w:cs="Arial"/>
          <w:szCs w:val="18"/>
        </w:rPr>
        <w:t xml:space="preserve">Bestelopdrachten worden gesloten via </w:t>
      </w:r>
      <w:r w:rsidR="00F47528" w:rsidRPr="000F2740">
        <w:rPr>
          <w:rFonts w:ascii="Arial" w:hAnsi="Arial" w:cs="Arial"/>
          <w:szCs w:val="18"/>
        </w:rPr>
        <w:t xml:space="preserve">e-mail of in de toekomst via </w:t>
      </w:r>
      <w:r w:rsidRPr="000F2740">
        <w:rPr>
          <w:rFonts w:ascii="Arial" w:hAnsi="Arial" w:cs="Arial"/>
          <w:szCs w:val="18"/>
        </w:rPr>
        <w:t>de systemen van de Opdrachtgever</w:t>
      </w:r>
      <w:r w:rsidRPr="000F2740">
        <w:rPr>
          <w:rFonts w:ascii="Arial" w:hAnsi="Arial" w:cs="Arial"/>
          <w:szCs w:val="18"/>
        </w:rPr>
        <w:br/>
      </w:r>
    </w:p>
    <w:p w14:paraId="6F4A2C4A" w14:textId="77777777" w:rsidR="00B90771" w:rsidRPr="00DC3F3F" w:rsidRDefault="00B90771" w:rsidP="00B90771">
      <w:pPr>
        <w:pStyle w:val="Lijstalinea"/>
        <w:spacing w:line="240" w:lineRule="auto"/>
        <w:jc w:val="both"/>
        <w:rPr>
          <w:rFonts w:ascii="Arial" w:hAnsi="Arial" w:cs="Arial"/>
          <w:kern w:val="1"/>
          <w:szCs w:val="18"/>
        </w:rPr>
      </w:pPr>
    </w:p>
    <w:p w14:paraId="0B92163C" w14:textId="656C3A48" w:rsidR="00B90771" w:rsidRPr="00DC3F3F" w:rsidRDefault="00B90771" w:rsidP="00B90771">
      <w:pPr>
        <w:pStyle w:val="Lijstalinea"/>
        <w:numPr>
          <w:ilvl w:val="1"/>
          <w:numId w:val="12"/>
        </w:numPr>
        <w:spacing w:after="200" w:line="240" w:lineRule="auto"/>
        <w:jc w:val="both"/>
        <w:rPr>
          <w:rFonts w:ascii="Arial" w:hAnsi="Arial" w:cs="Arial"/>
          <w:kern w:val="1"/>
          <w:szCs w:val="18"/>
        </w:rPr>
      </w:pPr>
      <w:r w:rsidRPr="00DC3F3F">
        <w:rPr>
          <w:rFonts w:ascii="Arial" w:hAnsi="Arial" w:cs="Arial"/>
          <w:kern w:val="1"/>
          <w:szCs w:val="18"/>
        </w:rPr>
        <w:t xml:space="preserve">In het voorstel van de Bestelopdracht neemt Opdrachtnemer </w:t>
      </w:r>
      <w:r w:rsidR="00F47528">
        <w:rPr>
          <w:rFonts w:ascii="Arial" w:hAnsi="Arial" w:cs="Arial"/>
          <w:kern w:val="1"/>
          <w:szCs w:val="18"/>
        </w:rPr>
        <w:t>conform eis 12 van het Programma van eisen</w:t>
      </w:r>
      <w:r w:rsidRPr="00DC3F3F">
        <w:rPr>
          <w:rFonts w:ascii="Arial" w:hAnsi="Arial" w:cs="Arial"/>
          <w:kern w:val="1"/>
          <w:szCs w:val="18"/>
        </w:rPr>
        <w:t xml:space="preserve"> </w:t>
      </w:r>
      <w:r w:rsidR="00F47528">
        <w:rPr>
          <w:rFonts w:ascii="Arial" w:hAnsi="Arial" w:cs="Arial"/>
          <w:kern w:val="1"/>
          <w:szCs w:val="18"/>
        </w:rPr>
        <w:t xml:space="preserve">de </w:t>
      </w:r>
      <w:r w:rsidRPr="00DC3F3F">
        <w:rPr>
          <w:rFonts w:ascii="Arial" w:hAnsi="Arial" w:cs="Arial"/>
          <w:kern w:val="1"/>
          <w:szCs w:val="18"/>
        </w:rPr>
        <w:t>specificaties mee</w:t>
      </w:r>
      <w:r w:rsidR="00F47528">
        <w:rPr>
          <w:rFonts w:ascii="Arial" w:hAnsi="Arial" w:cs="Arial"/>
          <w:color w:val="4F81BD" w:themeColor="accent1"/>
          <w:kern w:val="1"/>
          <w:szCs w:val="18"/>
        </w:rPr>
        <w:t>.</w:t>
      </w:r>
    </w:p>
    <w:p w14:paraId="6ADE5D6F" w14:textId="5FC8C49B" w:rsidR="00B90771" w:rsidRPr="00DC3F3F" w:rsidRDefault="00B90771" w:rsidP="00951806">
      <w:pPr>
        <w:spacing w:after="200" w:line="240" w:lineRule="auto"/>
        <w:jc w:val="both"/>
        <w:rPr>
          <w:rFonts w:ascii="Arial" w:hAnsi="Arial" w:cs="Arial"/>
          <w:kern w:val="1"/>
          <w:szCs w:val="18"/>
        </w:rPr>
      </w:pPr>
    </w:p>
    <w:p w14:paraId="7867C172" w14:textId="214AEBBB" w:rsidR="00B90771" w:rsidRPr="00DC3F3F" w:rsidRDefault="00F47528" w:rsidP="00951806">
      <w:pPr>
        <w:pStyle w:val="Lijstalinea"/>
        <w:numPr>
          <w:ilvl w:val="1"/>
          <w:numId w:val="12"/>
        </w:numPr>
        <w:spacing w:after="200" w:line="240" w:lineRule="auto"/>
        <w:jc w:val="both"/>
        <w:rPr>
          <w:rFonts w:ascii="Arial" w:hAnsi="Arial" w:cs="Arial"/>
          <w:kern w:val="1"/>
          <w:szCs w:val="18"/>
        </w:rPr>
      </w:pPr>
      <w:r>
        <w:rPr>
          <w:rFonts w:ascii="Arial" w:hAnsi="Arial" w:cs="Arial"/>
          <w:kern w:val="1"/>
          <w:szCs w:val="18"/>
        </w:rPr>
        <w:t xml:space="preserve">De Opdrachtgever heeft het recht om een Bestelopdracht te annuleren. </w:t>
      </w:r>
    </w:p>
    <w:p w14:paraId="2B2CAF9F" w14:textId="2CCE86C6" w:rsidR="00951806" w:rsidRPr="00DC3F3F" w:rsidRDefault="00951806" w:rsidP="00951806">
      <w:pPr>
        <w:jc w:val="both"/>
        <w:rPr>
          <w:rFonts w:ascii="Arial" w:hAnsi="Arial" w:cs="Arial"/>
          <w:b/>
          <w:kern w:val="1"/>
          <w:szCs w:val="18"/>
          <w:u w:val="single"/>
        </w:rPr>
      </w:pPr>
      <w:r w:rsidRPr="00DC3F3F">
        <w:rPr>
          <w:rFonts w:ascii="Arial" w:hAnsi="Arial" w:cs="Arial"/>
          <w:b/>
          <w:kern w:val="1"/>
          <w:szCs w:val="18"/>
        </w:rPr>
        <w:t xml:space="preserve">Artikel </w:t>
      </w:r>
      <w:r w:rsidR="00C1373C" w:rsidRPr="00DC3F3F">
        <w:rPr>
          <w:rFonts w:ascii="Arial" w:hAnsi="Arial" w:cs="Arial"/>
          <w:b/>
          <w:kern w:val="1"/>
          <w:szCs w:val="18"/>
        </w:rPr>
        <w:t>5</w:t>
      </w:r>
      <w:r w:rsidRPr="00DC3F3F">
        <w:rPr>
          <w:rFonts w:ascii="Arial" w:hAnsi="Arial" w:cs="Arial"/>
          <w:b/>
          <w:kern w:val="1"/>
          <w:szCs w:val="18"/>
        </w:rPr>
        <w:tab/>
        <w:t>Kwaliteitsgaranties</w:t>
      </w:r>
    </w:p>
    <w:p w14:paraId="6C5A2FAA" w14:textId="77777777" w:rsidR="00951806" w:rsidRPr="00DC3F3F" w:rsidRDefault="00951806" w:rsidP="00951806">
      <w:pPr>
        <w:ind w:left="720"/>
        <w:jc w:val="both"/>
        <w:rPr>
          <w:rFonts w:ascii="Arial" w:hAnsi="Arial" w:cs="Arial"/>
          <w:szCs w:val="18"/>
        </w:rPr>
      </w:pPr>
    </w:p>
    <w:p w14:paraId="5AE382D8" w14:textId="77777777" w:rsidR="00951806" w:rsidRPr="008D17D7" w:rsidRDefault="00951806" w:rsidP="008D17D7">
      <w:pPr>
        <w:pStyle w:val="Lijstalinea"/>
        <w:widowControl w:val="0"/>
        <w:numPr>
          <w:ilvl w:val="0"/>
          <w:numId w:val="35"/>
        </w:numPr>
        <w:overflowPunct w:val="0"/>
        <w:autoSpaceDE w:val="0"/>
        <w:autoSpaceDN w:val="0"/>
        <w:adjustRightInd w:val="0"/>
        <w:spacing w:line="240" w:lineRule="auto"/>
        <w:jc w:val="both"/>
        <w:textAlignment w:val="baseline"/>
        <w:rPr>
          <w:rFonts w:ascii="Arial" w:hAnsi="Arial" w:cs="Arial"/>
          <w:kern w:val="1"/>
          <w:szCs w:val="18"/>
        </w:rPr>
      </w:pPr>
      <w:r w:rsidRPr="008D17D7">
        <w:rPr>
          <w:rFonts w:ascii="Arial" w:hAnsi="Arial" w:cs="Arial"/>
          <w:szCs w:val="18"/>
        </w:rPr>
        <w:t>In aanvulling op de elders in de Raamovereenkomst en in de ARVODI-2018 opgenomen garantieverplichtingen, garandeert Opdrachtnemer dat:</w:t>
      </w:r>
    </w:p>
    <w:p w14:paraId="651F7C7F" w14:textId="77777777" w:rsidR="00951806" w:rsidRPr="00DC3F3F" w:rsidRDefault="00951806" w:rsidP="00951806">
      <w:pPr>
        <w:ind w:left="709"/>
        <w:jc w:val="both"/>
        <w:rPr>
          <w:rFonts w:ascii="Arial" w:hAnsi="Arial" w:cs="Arial"/>
          <w:szCs w:val="18"/>
        </w:rPr>
      </w:pPr>
    </w:p>
    <w:p w14:paraId="03F800C9" w14:textId="77777777" w:rsidR="00951806" w:rsidRPr="00DC3F3F" w:rsidRDefault="00951806" w:rsidP="00951806">
      <w:pPr>
        <w:pStyle w:val="Lijstalinea"/>
        <w:numPr>
          <w:ilvl w:val="0"/>
          <w:numId w:val="21"/>
        </w:numPr>
        <w:spacing w:after="200" w:line="240" w:lineRule="auto"/>
        <w:jc w:val="both"/>
        <w:rPr>
          <w:rFonts w:ascii="Arial" w:hAnsi="Arial" w:cs="Arial"/>
          <w:kern w:val="1"/>
          <w:szCs w:val="18"/>
        </w:rPr>
      </w:pPr>
      <w:r w:rsidRPr="00DC3F3F">
        <w:rPr>
          <w:rFonts w:ascii="Arial" w:hAnsi="Arial" w:cs="Arial"/>
          <w:szCs w:val="18"/>
        </w:rPr>
        <w:t xml:space="preserve">hij alle Diensten conform planning en op </w:t>
      </w:r>
      <w:r w:rsidRPr="00DC3F3F">
        <w:rPr>
          <w:rFonts w:ascii="Arial" w:hAnsi="Arial" w:cs="Arial"/>
          <w:kern w:val="1"/>
          <w:szCs w:val="18"/>
        </w:rPr>
        <w:t>zorgvuldige en vakbekwame wijze uitvoert c.q. zal uitvoeren.</w:t>
      </w:r>
    </w:p>
    <w:p w14:paraId="5C42E108" w14:textId="77777777" w:rsidR="00951806" w:rsidRPr="00DC3F3F" w:rsidRDefault="00951806" w:rsidP="00951806">
      <w:pPr>
        <w:pStyle w:val="Lijstalinea"/>
        <w:spacing w:line="240" w:lineRule="auto"/>
        <w:ind w:left="1429"/>
        <w:jc w:val="both"/>
        <w:rPr>
          <w:rFonts w:ascii="Arial" w:hAnsi="Arial" w:cs="Arial"/>
          <w:kern w:val="1"/>
          <w:szCs w:val="18"/>
        </w:rPr>
      </w:pPr>
    </w:p>
    <w:p w14:paraId="0CBFCAB9" w14:textId="77777777" w:rsidR="00951806" w:rsidRPr="00DC3F3F" w:rsidRDefault="00951806" w:rsidP="00951806">
      <w:pPr>
        <w:pStyle w:val="Lijstalinea"/>
        <w:numPr>
          <w:ilvl w:val="0"/>
          <w:numId w:val="21"/>
        </w:numPr>
        <w:spacing w:line="240" w:lineRule="auto"/>
        <w:jc w:val="both"/>
        <w:rPr>
          <w:rFonts w:ascii="Arial" w:hAnsi="Arial" w:cs="Arial"/>
          <w:kern w:val="1"/>
          <w:szCs w:val="18"/>
        </w:rPr>
      </w:pPr>
      <w:r w:rsidRPr="00DC3F3F">
        <w:rPr>
          <w:rFonts w:ascii="Arial" w:hAnsi="Arial" w:cs="Arial"/>
          <w:kern w:val="1"/>
          <w:szCs w:val="18"/>
        </w:rPr>
        <w:t>alle Diensten voldoen c.q. zullen voldoen aan de eisen zoals vastgelegd in de Aanbestedingsstukken en aan hetgeen door Opdrachtnemer is aangeboden in zijn Inschrijving.</w:t>
      </w:r>
    </w:p>
    <w:p w14:paraId="34D0D461" w14:textId="77777777" w:rsidR="00951806" w:rsidRPr="00DC3F3F" w:rsidRDefault="00951806" w:rsidP="00951806">
      <w:pPr>
        <w:jc w:val="both"/>
        <w:rPr>
          <w:rFonts w:ascii="Arial" w:hAnsi="Arial" w:cs="Arial"/>
          <w:kern w:val="1"/>
          <w:szCs w:val="18"/>
        </w:rPr>
      </w:pPr>
    </w:p>
    <w:p w14:paraId="4A70576B" w14:textId="0EB34A24" w:rsidR="00951806" w:rsidRPr="00DC3F3F" w:rsidRDefault="00951806" w:rsidP="00951806">
      <w:pPr>
        <w:pStyle w:val="Lijstalinea"/>
        <w:numPr>
          <w:ilvl w:val="0"/>
          <w:numId w:val="21"/>
        </w:numPr>
        <w:spacing w:line="240" w:lineRule="auto"/>
        <w:jc w:val="both"/>
        <w:rPr>
          <w:rFonts w:ascii="Arial" w:hAnsi="Arial" w:cs="Arial"/>
          <w:kern w:val="1"/>
          <w:szCs w:val="18"/>
        </w:rPr>
      </w:pPr>
      <w:r w:rsidRPr="00DC3F3F">
        <w:rPr>
          <w:rFonts w:ascii="Arial" w:hAnsi="Arial" w:cs="Arial"/>
          <w:kern w:val="1"/>
          <w:szCs w:val="18"/>
        </w:rPr>
        <w:t>het Personeel van Opdrachtnemer, voldoen aan de eisen als gesteld in de Aanbestedingsstukken en aan de in zijn Inschrijving aangeboden voorwaarden</w:t>
      </w:r>
      <w:r w:rsidR="00B96717">
        <w:rPr>
          <w:rFonts w:ascii="Arial" w:hAnsi="Arial" w:cs="Arial"/>
          <w:kern w:val="1"/>
          <w:szCs w:val="18"/>
        </w:rPr>
        <w:t>.</w:t>
      </w:r>
    </w:p>
    <w:p w14:paraId="5B397313" w14:textId="77777777" w:rsidR="00951806" w:rsidRPr="00DC3F3F" w:rsidRDefault="00951806" w:rsidP="00951806">
      <w:pPr>
        <w:spacing w:line="240" w:lineRule="auto"/>
        <w:jc w:val="both"/>
        <w:rPr>
          <w:rFonts w:ascii="Arial" w:hAnsi="Arial" w:cs="Arial"/>
          <w:kern w:val="1"/>
          <w:szCs w:val="18"/>
        </w:rPr>
      </w:pPr>
    </w:p>
    <w:p w14:paraId="460078EB" w14:textId="77777777" w:rsidR="00951806" w:rsidRPr="00DC3F3F" w:rsidRDefault="00951806" w:rsidP="00951806">
      <w:pPr>
        <w:pStyle w:val="Lijstalinea"/>
        <w:numPr>
          <w:ilvl w:val="0"/>
          <w:numId w:val="21"/>
        </w:numPr>
        <w:spacing w:after="200" w:line="240" w:lineRule="auto"/>
        <w:jc w:val="both"/>
        <w:rPr>
          <w:rFonts w:ascii="Arial" w:hAnsi="Arial" w:cs="Arial"/>
          <w:kern w:val="1"/>
          <w:szCs w:val="18"/>
        </w:rPr>
      </w:pPr>
      <w:r w:rsidRPr="00DC3F3F">
        <w:rPr>
          <w:rFonts w:ascii="Arial" w:hAnsi="Arial" w:cs="Arial"/>
          <w:kern w:val="1"/>
          <w:szCs w:val="18"/>
        </w:rPr>
        <w:t>hij zich zal onthouden van alle activiteiten die enige belangenverstrengeling met zich meebrengen in het kader van de uitvoering van de Raamovereenkomst en Bestelopdrachten. Indien Opdrachtnemer op enigerlei wijze twijfelt c.q. er bekend mee is of kan zijn dat sprake is van een belangenverstrengeling, heeft hij de verplichting zulks per omgaande schriftelijk aan Opdrachtgever te melden.</w:t>
      </w:r>
    </w:p>
    <w:p w14:paraId="1B2BB820" w14:textId="77777777" w:rsidR="00951806" w:rsidRPr="00DC3F3F" w:rsidRDefault="00951806" w:rsidP="00951806">
      <w:pPr>
        <w:pStyle w:val="Lijstalinea"/>
        <w:spacing w:line="240" w:lineRule="auto"/>
        <w:jc w:val="both"/>
        <w:rPr>
          <w:rFonts w:ascii="Arial" w:hAnsi="Arial" w:cs="Arial"/>
          <w:kern w:val="1"/>
          <w:szCs w:val="18"/>
        </w:rPr>
      </w:pPr>
    </w:p>
    <w:p w14:paraId="3F753085" w14:textId="4E8D60C2" w:rsidR="00B90771" w:rsidRPr="00DC3F3F" w:rsidRDefault="00951806" w:rsidP="00951806">
      <w:pPr>
        <w:pStyle w:val="Lijstalinea"/>
        <w:numPr>
          <w:ilvl w:val="0"/>
          <w:numId w:val="21"/>
        </w:numPr>
        <w:spacing w:after="200" w:line="240" w:lineRule="auto"/>
        <w:jc w:val="both"/>
        <w:rPr>
          <w:rFonts w:ascii="Arial" w:hAnsi="Arial" w:cs="Arial"/>
          <w:kern w:val="1"/>
          <w:szCs w:val="18"/>
        </w:rPr>
      </w:pPr>
      <w:r w:rsidRPr="00DC3F3F">
        <w:rPr>
          <w:rFonts w:ascii="Arial" w:hAnsi="Arial" w:cs="Arial"/>
          <w:kern w:val="1"/>
          <w:szCs w:val="18"/>
        </w:rPr>
        <w:t>hij bereidwillig medewerking zal verlenen aan een goede overdracht van kennis en ervaring aan opvolgende contractpartners na beëindiging van de Raamovereenkomst.</w:t>
      </w:r>
    </w:p>
    <w:p w14:paraId="22267D49" w14:textId="142EFA22" w:rsidR="00BB6CD9" w:rsidRPr="00DC3F3F" w:rsidRDefault="00BB6CD9" w:rsidP="00BB6CD9">
      <w:pPr>
        <w:jc w:val="both"/>
        <w:rPr>
          <w:rFonts w:ascii="Arial" w:hAnsi="Arial" w:cs="Arial"/>
          <w:b/>
          <w:kern w:val="1"/>
          <w:szCs w:val="18"/>
        </w:rPr>
      </w:pPr>
      <w:r w:rsidRPr="00DC3F3F">
        <w:rPr>
          <w:rFonts w:ascii="Arial" w:hAnsi="Arial" w:cs="Arial"/>
          <w:b/>
          <w:kern w:val="1"/>
          <w:szCs w:val="18"/>
        </w:rPr>
        <w:t>Artikel 6</w:t>
      </w:r>
      <w:r w:rsidRPr="00DC3F3F">
        <w:rPr>
          <w:rFonts w:ascii="Arial" w:hAnsi="Arial" w:cs="Arial"/>
          <w:b/>
          <w:kern w:val="1"/>
          <w:szCs w:val="18"/>
        </w:rPr>
        <w:tab/>
        <w:t>Tijden en plaats Diensten</w:t>
      </w:r>
    </w:p>
    <w:p w14:paraId="39A11ADC" w14:textId="77777777" w:rsidR="00BB6CD9" w:rsidRPr="00DC3F3F" w:rsidRDefault="00BB6CD9" w:rsidP="00BB6CD9">
      <w:pPr>
        <w:jc w:val="both"/>
        <w:rPr>
          <w:rFonts w:ascii="Arial" w:hAnsi="Arial" w:cs="Arial"/>
          <w:b/>
          <w:kern w:val="1"/>
          <w:szCs w:val="18"/>
        </w:rPr>
      </w:pPr>
    </w:p>
    <w:p w14:paraId="3E0A0576" w14:textId="7538CB22" w:rsidR="00BB6CD9" w:rsidRPr="00DC3F3F" w:rsidRDefault="00BB6CD9" w:rsidP="008D17D7">
      <w:pPr>
        <w:pStyle w:val="Lijstalinea"/>
        <w:numPr>
          <w:ilvl w:val="0"/>
          <w:numId w:val="34"/>
        </w:numPr>
        <w:suppressAutoHyphens/>
        <w:ind w:right="-1"/>
        <w:rPr>
          <w:rFonts w:ascii="Arial" w:hAnsi="Arial" w:cs="Arial"/>
          <w:szCs w:val="18"/>
        </w:rPr>
      </w:pPr>
      <w:r w:rsidRPr="00DC3F3F">
        <w:rPr>
          <w:rFonts w:ascii="Arial" w:hAnsi="Arial" w:cs="Arial"/>
          <w:szCs w:val="18"/>
        </w:rPr>
        <w:t>De Diensten worden verricht in het kantoor van Opdrachtnemer.</w:t>
      </w:r>
    </w:p>
    <w:p w14:paraId="218064DF" w14:textId="77777777" w:rsidR="00BB6CD9" w:rsidRPr="00DC3F3F" w:rsidRDefault="00BB6CD9" w:rsidP="00BB6CD9">
      <w:pPr>
        <w:suppressAutoHyphens/>
        <w:ind w:right="-1"/>
        <w:rPr>
          <w:rFonts w:ascii="Arial" w:hAnsi="Arial" w:cs="Arial"/>
          <w:szCs w:val="18"/>
        </w:rPr>
      </w:pPr>
    </w:p>
    <w:p w14:paraId="55AA9328" w14:textId="5DE2B749" w:rsidR="00BB6CD9" w:rsidRPr="00DC3F3F" w:rsidRDefault="00BB6CD9" w:rsidP="008D17D7">
      <w:pPr>
        <w:pStyle w:val="Lijstalinea"/>
        <w:numPr>
          <w:ilvl w:val="0"/>
          <w:numId w:val="34"/>
        </w:numPr>
        <w:suppressAutoHyphens/>
        <w:ind w:right="-1"/>
        <w:rPr>
          <w:rFonts w:ascii="Arial" w:hAnsi="Arial" w:cs="Arial"/>
          <w:szCs w:val="18"/>
        </w:rPr>
      </w:pPr>
      <w:r w:rsidRPr="00DC3F3F">
        <w:rPr>
          <w:rFonts w:ascii="Arial" w:hAnsi="Arial" w:cs="Arial"/>
          <w:szCs w:val="18"/>
        </w:rPr>
        <w:t xml:space="preserve">In aanvulling op artikel </w:t>
      </w:r>
      <w:r w:rsidR="00B96717">
        <w:rPr>
          <w:rFonts w:ascii="Arial" w:hAnsi="Arial" w:cs="Arial"/>
          <w:szCs w:val="18"/>
        </w:rPr>
        <w:t>5</w:t>
      </w:r>
      <w:r w:rsidRPr="00DC3F3F">
        <w:rPr>
          <w:rFonts w:ascii="Arial" w:hAnsi="Arial" w:cs="Arial"/>
          <w:szCs w:val="18"/>
        </w:rPr>
        <w:t xml:space="preserve"> van de ARVODI 2018 omtrent de plaats van de te verrichten Diensten houd</w:t>
      </w:r>
      <w:r w:rsidR="00B96717">
        <w:rPr>
          <w:rFonts w:ascii="Arial" w:hAnsi="Arial" w:cs="Arial"/>
          <w:szCs w:val="18"/>
        </w:rPr>
        <w:t>t</w:t>
      </w:r>
      <w:r w:rsidRPr="00DC3F3F">
        <w:rPr>
          <w:rFonts w:ascii="Arial" w:hAnsi="Arial" w:cs="Arial"/>
          <w:szCs w:val="18"/>
        </w:rPr>
        <w:t xml:space="preserve"> Opdrachtgever rekening met de locatie van het thuisadres van de medewerker</w:t>
      </w:r>
      <w:r w:rsidR="000F2740" w:rsidRPr="000F2740">
        <w:rPr>
          <w:rFonts w:ascii="Arial" w:hAnsi="Arial" w:cs="Arial"/>
          <w:szCs w:val="18"/>
        </w:rPr>
        <w:t>. Als medewerker niet binnen 1 uur (autoafstand en ov-halte afstand) van vanaf zijn/haar thuisadres naar zijn standplaats BLD locatie kan, dan mag worden afgeweken. Uitwijking kan dan plaatsvinden naar een Interventiebedrijf dichtbij het thuisadres van de desbetreffende medewerker en wel binnen 1 uur (autoafstand en ov-halte afstand) te bereiken is. De Opdrachtgever accordeert deze uitzondering en stelt Opdrachtnemer hiervan op de hoogte in het kader van de Algemene Verordening Gegevensbescherming (AVG) wetgeving en de Verwerkersovereenkomst;</w:t>
      </w:r>
    </w:p>
    <w:p w14:paraId="0BDC3EB3" w14:textId="77777777" w:rsidR="00BB6CD9" w:rsidRPr="00DC3F3F" w:rsidRDefault="00BB6CD9" w:rsidP="00BB6CD9">
      <w:pPr>
        <w:suppressAutoHyphens/>
        <w:ind w:right="-1"/>
        <w:rPr>
          <w:rFonts w:ascii="Arial" w:hAnsi="Arial" w:cs="Arial"/>
          <w:szCs w:val="18"/>
        </w:rPr>
      </w:pPr>
    </w:p>
    <w:p w14:paraId="1B5E125A" w14:textId="55C6C411" w:rsidR="00BB6CD9" w:rsidRPr="00DC3F3F" w:rsidRDefault="00BB6CD9" w:rsidP="008D17D7">
      <w:pPr>
        <w:pStyle w:val="Lijstalinea"/>
        <w:numPr>
          <w:ilvl w:val="0"/>
          <w:numId w:val="34"/>
        </w:numPr>
        <w:suppressAutoHyphens/>
        <w:rPr>
          <w:rFonts w:ascii="Arial" w:hAnsi="Arial" w:cs="Arial"/>
          <w:szCs w:val="18"/>
        </w:rPr>
      </w:pPr>
      <w:r w:rsidRPr="00DC3F3F">
        <w:rPr>
          <w:rFonts w:ascii="Arial" w:hAnsi="Arial" w:cs="Arial"/>
          <w:szCs w:val="18"/>
        </w:rPr>
        <w:t>Indien de Diensten worden verricht ten kantore van Opdrachtgever verleent hij het Personeel van Opdrachtnemer toegang tot de plaats waar de Diensten worden verricht, en stelt hij dit Personeel in staat de Diensten onder de bij die Partij gebruikelijke arbeidsomstandigheden te verrichten gedurende de regulier geldende kantoortijden.</w:t>
      </w:r>
    </w:p>
    <w:p w14:paraId="4AE03536" w14:textId="77777777" w:rsidR="00951806" w:rsidRPr="00DC3F3F" w:rsidRDefault="00951806" w:rsidP="00B90771">
      <w:pPr>
        <w:suppressAutoHyphens/>
        <w:ind w:right="-1"/>
        <w:rPr>
          <w:rFonts w:ascii="Arial" w:hAnsi="Arial" w:cs="Arial"/>
          <w:szCs w:val="18"/>
          <w:lang w:val="nl"/>
        </w:rPr>
      </w:pPr>
    </w:p>
    <w:p w14:paraId="52D11912" w14:textId="1080D93A" w:rsidR="00951806" w:rsidRPr="00DC3F3F" w:rsidRDefault="00951806" w:rsidP="00951806">
      <w:pPr>
        <w:jc w:val="both"/>
        <w:rPr>
          <w:rFonts w:ascii="Arial" w:hAnsi="Arial" w:cs="Arial"/>
          <w:b/>
          <w:kern w:val="1"/>
          <w:szCs w:val="18"/>
        </w:rPr>
      </w:pPr>
      <w:r w:rsidRPr="00DC3F3F">
        <w:rPr>
          <w:rFonts w:ascii="Arial" w:hAnsi="Arial" w:cs="Arial"/>
          <w:b/>
          <w:kern w:val="1"/>
          <w:szCs w:val="18"/>
        </w:rPr>
        <w:t xml:space="preserve">Artikel </w:t>
      </w:r>
      <w:r w:rsidR="00DC3F3F" w:rsidRPr="00DC3F3F">
        <w:rPr>
          <w:rFonts w:ascii="Arial" w:hAnsi="Arial" w:cs="Arial"/>
          <w:b/>
          <w:kern w:val="1"/>
          <w:szCs w:val="18"/>
        </w:rPr>
        <w:t>7</w:t>
      </w:r>
      <w:r w:rsidRPr="00DC3F3F">
        <w:rPr>
          <w:rFonts w:ascii="Arial" w:hAnsi="Arial" w:cs="Arial"/>
          <w:b/>
          <w:kern w:val="1"/>
          <w:szCs w:val="18"/>
        </w:rPr>
        <w:tab/>
        <w:t>Prijs en facturatie</w:t>
      </w:r>
    </w:p>
    <w:p w14:paraId="7115CD9C" w14:textId="77777777" w:rsidR="00951806" w:rsidRPr="00DC3F3F" w:rsidRDefault="00951806" w:rsidP="00951806">
      <w:pPr>
        <w:jc w:val="both"/>
        <w:rPr>
          <w:rFonts w:ascii="Arial" w:hAnsi="Arial" w:cs="Arial"/>
          <w:b/>
          <w:kern w:val="1"/>
          <w:szCs w:val="18"/>
        </w:rPr>
      </w:pPr>
    </w:p>
    <w:p w14:paraId="0A7D276E" w14:textId="5BA916FE" w:rsidR="00951806" w:rsidRPr="000F2740" w:rsidRDefault="00951806" w:rsidP="000F2740">
      <w:pPr>
        <w:pStyle w:val="Lijstalinea"/>
        <w:widowControl w:val="0"/>
        <w:numPr>
          <w:ilvl w:val="0"/>
          <w:numId w:val="36"/>
        </w:numPr>
        <w:spacing w:line="240" w:lineRule="auto"/>
        <w:jc w:val="both"/>
        <w:rPr>
          <w:rFonts w:ascii="Arial" w:hAnsi="Arial" w:cs="Arial"/>
          <w:kern w:val="1"/>
          <w:szCs w:val="18"/>
        </w:rPr>
      </w:pPr>
      <w:r w:rsidRPr="008D17D7">
        <w:rPr>
          <w:rFonts w:ascii="Arial" w:hAnsi="Arial" w:cs="Arial"/>
          <w:kern w:val="1"/>
          <w:szCs w:val="18"/>
        </w:rPr>
        <w:t xml:space="preserve">De prijzen voor de door Opdrachtnemer op basis van de Raamovereenkomst uit te voeren Diensten zijn opgenomen in </w:t>
      </w:r>
      <w:r w:rsidR="00DC7244">
        <w:rPr>
          <w:rFonts w:ascii="Arial" w:hAnsi="Arial" w:cs="Arial"/>
          <w:kern w:val="1"/>
          <w:szCs w:val="18"/>
        </w:rPr>
        <w:t>Prijzenblad</w:t>
      </w:r>
      <w:r w:rsidRPr="008D17D7">
        <w:rPr>
          <w:rFonts w:ascii="Arial" w:hAnsi="Arial" w:cs="Arial"/>
          <w:kern w:val="1"/>
          <w:szCs w:val="18"/>
        </w:rPr>
        <w:t xml:space="preserve">  </w:t>
      </w:r>
      <w:r w:rsidRPr="000F2740">
        <w:rPr>
          <w:rFonts w:ascii="Arial" w:hAnsi="Arial" w:cs="Arial"/>
          <w:szCs w:val="18"/>
        </w:rPr>
        <w:t xml:space="preserve">De prijzen zijn conform de specificaties en eisen als gesteld in het Beschrijvend document. Opdrachtnemer kan geen andere kosten in rekening brengen dan die zijn opgenomen in het </w:t>
      </w:r>
      <w:r w:rsidR="00DC7244" w:rsidRPr="000F2740">
        <w:rPr>
          <w:rFonts w:ascii="Arial" w:hAnsi="Arial" w:cs="Arial"/>
          <w:szCs w:val="18"/>
        </w:rPr>
        <w:t xml:space="preserve">Prijzenblad </w:t>
      </w:r>
      <w:r w:rsidRPr="000F2740">
        <w:rPr>
          <w:rFonts w:ascii="Arial" w:hAnsi="Arial" w:cs="Arial"/>
          <w:szCs w:val="18"/>
        </w:rPr>
        <w:t xml:space="preserve"> </w:t>
      </w:r>
      <w:r w:rsidR="00DC7244" w:rsidRPr="000F2740" w:rsidDel="00DC7244">
        <w:rPr>
          <w:rFonts w:ascii="Arial" w:hAnsi="Arial" w:cs="Arial"/>
          <w:szCs w:val="18"/>
        </w:rPr>
        <w:t xml:space="preserve"> </w:t>
      </w:r>
    </w:p>
    <w:p w14:paraId="0EA9DAFD" w14:textId="77777777" w:rsidR="000F2740" w:rsidRPr="000F2740" w:rsidRDefault="000F2740" w:rsidP="000F2740">
      <w:pPr>
        <w:pStyle w:val="Lijstalinea"/>
        <w:widowControl w:val="0"/>
        <w:spacing w:line="240" w:lineRule="auto"/>
        <w:jc w:val="both"/>
        <w:rPr>
          <w:rFonts w:ascii="Arial" w:hAnsi="Arial" w:cs="Arial"/>
          <w:kern w:val="1"/>
          <w:szCs w:val="18"/>
        </w:rPr>
      </w:pPr>
    </w:p>
    <w:p w14:paraId="1F8494F4" w14:textId="77777777" w:rsidR="00C50D95" w:rsidRPr="008D17D7" w:rsidRDefault="00C50D95" w:rsidP="000F2740">
      <w:pPr>
        <w:pStyle w:val="Lijstalinea"/>
        <w:widowControl w:val="0"/>
        <w:numPr>
          <w:ilvl w:val="0"/>
          <w:numId w:val="36"/>
        </w:numPr>
        <w:spacing w:line="240" w:lineRule="auto"/>
        <w:jc w:val="both"/>
        <w:rPr>
          <w:rFonts w:ascii="Arial" w:hAnsi="Arial" w:cs="Arial"/>
          <w:szCs w:val="18"/>
          <w:lang w:val="nl"/>
        </w:rPr>
      </w:pPr>
      <w:r w:rsidRPr="008D17D7">
        <w:rPr>
          <w:rFonts w:ascii="Arial" w:hAnsi="Arial" w:cs="Arial"/>
          <w:szCs w:val="18"/>
          <w:lang w:val="nl"/>
        </w:rPr>
        <w:t>Uitdrukkelijk wordt bepaald dat indien Opdrachtnemer geen BTW in rekening brengt, maar voor (een deel van) de Diensten geen vrijstelling van BTW blijkt te bestaan, deze niet ten laste komt van Opdrachtgever.</w:t>
      </w:r>
    </w:p>
    <w:p w14:paraId="5D6A5F05" w14:textId="77777777" w:rsidR="00C50D95" w:rsidRPr="00DC3F3F" w:rsidRDefault="00C50D95" w:rsidP="00C50D95">
      <w:pPr>
        <w:pStyle w:val="Lijstalinea"/>
        <w:rPr>
          <w:rFonts w:ascii="Arial" w:hAnsi="Arial" w:cs="Arial"/>
          <w:kern w:val="1"/>
          <w:szCs w:val="18"/>
        </w:rPr>
      </w:pPr>
    </w:p>
    <w:p w14:paraId="0441D20E" w14:textId="7539A5AE" w:rsidR="00951806" w:rsidRPr="008D17D7" w:rsidRDefault="00951806" w:rsidP="008D17D7">
      <w:pPr>
        <w:pStyle w:val="Lijstalinea"/>
        <w:numPr>
          <w:ilvl w:val="0"/>
          <w:numId w:val="36"/>
        </w:numPr>
        <w:suppressAutoHyphens/>
        <w:ind w:right="-1"/>
        <w:rPr>
          <w:rFonts w:ascii="Arial" w:hAnsi="Arial" w:cs="Arial"/>
          <w:szCs w:val="18"/>
          <w:lang w:val="nl"/>
        </w:rPr>
      </w:pPr>
      <w:r w:rsidRPr="008D17D7">
        <w:rPr>
          <w:rFonts w:ascii="Arial" w:hAnsi="Arial" w:cs="Arial"/>
          <w:kern w:val="1"/>
          <w:szCs w:val="18"/>
        </w:rPr>
        <w:lastRenderedPageBreak/>
        <w:t>De door Inschrijver geoffreerde prijzen en tarieven zijn vast tot 1 januari 2023. Na deze datum heeft de Inschrijver het recht de tarieven jaarlijks per 1 januari, en voor het eerst met ingang van 2023 aan te passen met de jaarmutatie CPI van de tabel</w:t>
      </w:r>
      <w:r w:rsidR="00C1373C" w:rsidRPr="008D17D7">
        <w:rPr>
          <w:rFonts w:ascii="Arial" w:hAnsi="Arial" w:cs="Arial"/>
          <w:kern w:val="1"/>
          <w:szCs w:val="18"/>
        </w:rPr>
        <w:t xml:space="preserve"> ”SBI Q 2008 gezondheid en </w:t>
      </w:r>
      <w:r w:rsidR="00C1373C" w:rsidRPr="00B45627">
        <w:rPr>
          <w:rFonts w:ascii="Arial" w:hAnsi="Arial" w:cs="Arial"/>
          <w:kern w:val="1"/>
          <w:szCs w:val="18"/>
        </w:rPr>
        <w:t>welzijnszorg</w:t>
      </w:r>
      <w:r w:rsidRPr="00B45627">
        <w:rPr>
          <w:rFonts w:ascii="Arial" w:hAnsi="Arial" w:cs="Arial"/>
          <w:kern w:val="1"/>
          <w:szCs w:val="18"/>
        </w:rPr>
        <w:t>”. Hierbij wordt de jaarmutatie gehanteerd van de maand september in het jaar voorafgaand aan de datum</w:t>
      </w:r>
      <w:r w:rsidRPr="008D17D7">
        <w:rPr>
          <w:rFonts w:ascii="Arial" w:hAnsi="Arial" w:cs="Arial"/>
          <w:kern w:val="1"/>
          <w:szCs w:val="18"/>
        </w:rPr>
        <w:t xml:space="preserve"> van indexering. De tabel kunt u vinden op de volgende webpagina:</w:t>
      </w:r>
    </w:p>
    <w:p w14:paraId="3DE4769C" w14:textId="0F53376F" w:rsidR="00951806" w:rsidRPr="00DC3F3F" w:rsidRDefault="007625C5" w:rsidP="008D17D7">
      <w:pPr>
        <w:pStyle w:val="Lijstalinea"/>
        <w:numPr>
          <w:ilvl w:val="0"/>
          <w:numId w:val="36"/>
        </w:numPr>
        <w:spacing w:line="240" w:lineRule="auto"/>
        <w:jc w:val="both"/>
        <w:rPr>
          <w:rFonts w:ascii="Arial" w:hAnsi="Arial" w:cs="Arial"/>
          <w:szCs w:val="18"/>
        </w:rPr>
      </w:pPr>
      <w:hyperlink r:id="rId8" w:anchor="/CBS/nl/dataset/82838ned/table?fromstatweb" w:history="1">
        <w:r w:rsidR="00C1373C" w:rsidRPr="00DC3F3F">
          <w:rPr>
            <w:rStyle w:val="Hyperlink"/>
            <w:rFonts w:ascii="Arial" w:eastAsiaTheme="majorEastAsia" w:hAnsi="Arial" w:cs="Arial"/>
            <w:szCs w:val="18"/>
          </w:rPr>
          <w:t>https://opendata.cbs.nl/statline/#/CBS/nl/dataset/82838ned/table?fromstatweb</w:t>
        </w:r>
      </w:hyperlink>
    </w:p>
    <w:p w14:paraId="06826688" w14:textId="77777777" w:rsidR="00C1373C" w:rsidRPr="00DC3F3F" w:rsidRDefault="00C1373C" w:rsidP="00951806">
      <w:pPr>
        <w:pStyle w:val="Lijstalinea"/>
        <w:spacing w:line="240" w:lineRule="auto"/>
        <w:ind w:left="705"/>
        <w:jc w:val="both"/>
        <w:rPr>
          <w:rFonts w:ascii="Arial" w:hAnsi="Arial" w:cs="Arial"/>
          <w:kern w:val="1"/>
          <w:szCs w:val="18"/>
        </w:rPr>
      </w:pPr>
    </w:p>
    <w:p w14:paraId="00A703D6" w14:textId="4C63E96C" w:rsidR="00951806" w:rsidRPr="00DC3F3F" w:rsidRDefault="00951806" w:rsidP="008D17D7">
      <w:pPr>
        <w:pStyle w:val="Lijstalinea"/>
        <w:numPr>
          <w:ilvl w:val="0"/>
          <w:numId w:val="36"/>
        </w:numPr>
        <w:spacing w:line="240" w:lineRule="auto"/>
        <w:jc w:val="both"/>
        <w:rPr>
          <w:rFonts w:ascii="Arial" w:hAnsi="Arial" w:cs="Arial"/>
          <w:kern w:val="1"/>
          <w:szCs w:val="18"/>
        </w:rPr>
      </w:pPr>
      <w:r w:rsidRPr="00DC3F3F">
        <w:rPr>
          <w:rFonts w:ascii="Arial" w:hAnsi="Arial" w:cs="Arial"/>
          <w:kern w:val="1"/>
          <w:szCs w:val="18"/>
        </w:rPr>
        <w:t>Prijsaanpassingen dienen uiterlijk voor 1 december van enig jaar aan de contractmanager ter goedkeuring te worden aangeboden. Het percentage voor de tariefstijging</w:t>
      </w:r>
      <w:r w:rsidR="00DC7244">
        <w:rPr>
          <w:rFonts w:ascii="Arial" w:hAnsi="Arial" w:cs="Arial"/>
          <w:kern w:val="1"/>
          <w:szCs w:val="18"/>
        </w:rPr>
        <w:t xml:space="preserve"> of tariefdaling</w:t>
      </w:r>
      <w:r w:rsidRPr="00DC3F3F">
        <w:rPr>
          <w:rFonts w:ascii="Arial" w:hAnsi="Arial" w:cs="Arial"/>
          <w:kern w:val="1"/>
          <w:szCs w:val="18"/>
        </w:rPr>
        <w:t xml:space="preserve"> wordt afgerond op één decimaal achter de komma. Inhaalslagen op niet doorgevoerde indexeringen worden niet geaccepteerd.</w:t>
      </w:r>
      <w:r w:rsidRPr="00DC3F3F">
        <w:rPr>
          <w:rFonts w:ascii="Arial" w:hAnsi="Arial" w:cs="Arial"/>
          <w:kern w:val="1"/>
          <w:szCs w:val="18"/>
        </w:rPr>
        <w:br/>
      </w:r>
    </w:p>
    <w:p w14:paraId="5CD1F4EC" w14:textId="1D2297BB" w:rsidR="00C1373C" w:rsidRPr="008D17D7" w:rsidRDefault="00951806" w:rsidP="008D17D7">
      <w:pPr>
        <w:pStyle w:val="Lijstalinea"/>
        <w:numPr>
          <w:ilvl w:val="0"/>
          <w:numId w:val="36"/>
        </w:numPr>
        <w:spacing w:after="200" w:line="240" w:lineRule="auto"/>
        <w:jc w:val="both"/>
        <w:rPr>
          <w:rFonts w:ascii="Arial" w:hAnsi="Arial" w:cs="Arial"/>
          <w:kern w:val="1"/>
          <w:szCs w:val="18"/>
        </w:rPr>
      </w:pPr>
      <w:r w:rsidRPr="008D17D7">
        <w:rPr>
          <w:rFonts w:ascii="Arial" w:hAnsi="Arial" w:cs="Arial"/>
          <w:szCs w:val="18"/>
        </w:rPr>
        <w:t xml:space="preserve">Facturatie vindt plaats bij inschrijving op </w:t>
      </w:r>
      <w:r w:rsidR="00AE6732">
        <w:rPr>
          <w:rFonts w:ascii="Arial" w:hAnsi="Arial" w:cs="Arial"/>
          <w:szCs w:val="18"/>
        </w:rPr>
        <w:t>…….</w:t>
      </w:r>
      <w:r w:rsidRPr="008D17D7">
        <w:rPr>
          <w:rFonts w:ascii="Arial" w:hAnsi="Arial" w:cs="Arial"/>
          <w:szCs w:val="18"/>
        </w:rPr>
        <w:t xml:space="preserve"> en conform de specificaties in het Beschrijvend document  en met in acht name van eventuele nadere afspraken als opgenomen als Bijlage C bij deze Raamovereenkomst.</w:t>
      </w:r>
      <w:r w:rsidRPr="008D17D7">
        <w:rPr>
          <w:rFonts w:ascii="Arial" w:hAnsi="Arial" w:cs="Arial"/>
          <w:kern w:val="1"/>
          <w:szCs w:val="18"/>
        </w:rPr>
        <w:t xml:space="preserve"> </w:t>
      </w:r>
    </w:p>
    <w:p w14:paraId="1CB77DBA" w14:textId="77777777" w:rsidR="00F02EA5" w:rsidRPr="00DC3F3F" w:rsidRDefault="00F02EA5" w:rsidP="00F02EA5">
      <w:pPr>
        <w:pStyle w:val="Lijstalinea"/>
        <w:spacing w:after="200" w:line="240" w:lineRule="auto"/>
        <w:ind w:left="705"/>
        <w:jc w:val="both"/>
        <w:rPr>
          <w:rFonts w:ascii="Arial" w:hAnsi="Arial" w:cs="Arial"/>
          <w:kern w:val="1"/>
          <w:szCs w:val="18"/>
        </w:rPr>
      </w:pPr>
    </w:p>
    <w:p w14:paraId="4D070DD5" w14:textId="19FF2578" w:rsidR="00C50D95" w:rsidRPr="00DC3F3F" w:rsidRDefault="00C50D95" w:rsidP="00C50D95">
      <w:pPr>
        <w:pStyle w:val="Kop3"/>
        <w:widowControl/>
        <w:overflowPunct w:val="0"/>
        <w:autoSpaceDE w:val="0"/>
        <w:autoSpaceDN w:val="0"/>
        <w:adjustRightInd w:val="0"/>
        <w:jc w:val="both"/>
        <w:textAlignment w:val="baseline"/>
        <w:rPr>
          <w:rFonts w:ascii="Arial" w:eastAsia="Times New Roman" w:hAnsi="Arial" w:cs="Arial"/>
          <w:b/>
          <w:bCs/>
          <w:i w:val="0"/>
          <w:kern w:val="1"/>
          <w:szCs w:val="18"/>
        </w:rPr>
      </w:pPr>
      <w:r w:rsidRPr="00DC3F3F">
        <w:rPr>
          <w:rFonts w:ascii="Arial" w:eastAsia="Times New Roman" w:hAnsi="Arial" w:cs="Arial"/>
          <w:b/>
          <w:bCs/>
          <w:i w:val="0"/>
          <w:kern w:val="1"/>
          <w:szCs w:val="18"/>
        </w:rPr>
        <w:t>A</w:t>
      </w:r>
      <w:r w:rsidR="00DC3F3F" w:rsidRPr="00DC3F3F">
        <w:rPr>
          <w:rFonts w:ascii="Arial" w:eastAsia="Times New Roman" w:hAnsi="Arial" w:cs="Arial"/>
          <w:b/>
          <w:bCs/>
          <w:i w:val="0"/>
          <w:kern w:val="1"/>
          <w:szCs w:val="18"/>
        </w:rPr>
        <w:t>rtikel 8</w:t>
      </w:r>
      <w:r w:rsidRPr="00DC3F3F">
        <w:rPr>
          <w:rFonts w:ascii="Arial" w:eastAsia="Times New Roman" w:hAnsi="Arial" w:cs="Arial"/>
          <w:b/>
          <w:bCs/>
          <w:i w:val="0"/>
          <w:kern w:val="1"/>
          <w:szCs w:val="18"/>
        </w:rPr>
        <w:tab/>
        <w:t>Personeel</w:t>
      </w:r>
    </w:p>
    <w:p w14:paraId="22AA8543" w14:textId="77777777" w:rsidR="00C50D95" w:rsidRPr="00DC3F3F" w:rsidRDefault="00C50D95" w:rsidP="00C50D95">
      <w:pPr>
        <w:jc w:val="both"/>
        <w:rPr>
          <w:rFonts w:ascii="Arial" w:hAnsi="Arial" w:cs="Arial"/>
          <w:szCs w:val="18"/>
        </w:rPr>
      </w:pPr>
    </w:p>
    <w:p w14:paraId="185D0E1C" w14:textId="2BEBA7E7" w:rsidR="00C50D95" w:rsidRDefault="00C50D95" w:rsidP="008D17D7">
      <w:pPr>
        <w:pStyle w:val="Lijstalinea"/>
        <w:numPr>
          <w:ilvl w:val="0"/>
          <w:numId w:val="37"/>
        </w:numPr>
        <w:spacing w:after="200" w:line="240" w:lineRule="auto"/>
        <w:jc w:val="both"/>
        <w:rPr>
          <w:rFonts w:ascii="Arial" w:hAnsi="Arial" w:cs="Arial"/>
          <w:szCs w:val="18"/>
        </w:rPr>
      </w:pPr>
      <w:r w:rsidRPr="008D17D7">
        <w:rPr>
          <w:rFonts w:ascii="Arial" w:hAnsi="Arial" w:cs="Arial"/>
          <w:szCs w:val="18"/>
        </w:rPr>
        <w:t>Opdrachtnemer zal voor de uitvoering van de Diensten slechts betrouwbaar en gekwalificeerd (ten aanzien van opleiding, deskundigheid en ervaring) Personeel inzetten. Opdrachtnemer draagt er zorg voor dat de in te zetten specialisten beschikken over de juiste certificeringen en diplomering die benodigd zijn om de functie waarin de specialist is ingezet rechtsgeldig en naar behoren uit te kunnen oefenen.</w:t>
      </w:r>
    </w:p>
    <w:p w14:paraId="662B2B24" w14:textId="77777777" w:rsidR="00DC7244" w:rsidRPr="000F2740" w:rsidRDefault="00DC7244" w:rsidP="00316ADD">
      <w:pPr>
        <w:pStyle w:val="Default"/>
        <w:numPr>
          <w:ilvl w:val="0"/>
          <w:numId w:val="37"/>
        </w:numPr>
        <w:rPr>
          <w:rFonts w:ascii="Arial" w:eastAsia="Times New Roman" w:hAnsi="Arial" w:cs="Arial"/>
          <w:bCs/>
          <w:color w:val="auto"/>
          <w:sz w:val="18"/>
          <w:szCs w:val="18"/>
          <w:lang w:eastAsia="nl-NL"/>
        </w:rPr>
      </w:pPr>
      <w:r w:rsidRPr="000F2740">
        <w:rPr>
          <w:rFonts w:ascii="Arial" w:eastAsia="Times New Roman" w:hAnsi="Arial" w:cs="Arial"/>
          <w:bCs/>
          <w:color w:val="auto"/>
          <w:sz w:val="18"/>
          <w:szCs w:val="18"/>
          <w:lang w:eastAsia="nl-NL"/>
        </w:rPr>
        <w:t xml:space="preserve">Opdrachtnemer zorgt ervoor dat, indien Opdrachtgever daarom verzoekt, van het Personeel dat ingezet wordt voor deze opdracht binnen 24 uur een Verklaring Omtrent het Gedrag (VOG NP) kan worden overlegd die niet ouder is dan één (1) jaar. </w:t>
      </w:r>
    </w:p>
    <w:p w14:paraId="33451376" w14:textId="77777777" w:rsidR="00DC7244" w:rsidRPr="008D17D7" w:rsidRDefault="00DC7244" w:rsidP="00316ADD">
      <w:pPr>
        <w:pStyle w:val="Lijstalinea"/>
        <w:spacing w:after="200" w:line="240" w:lineRule="auto"/>
        <w:jc w:val="both"/>
        <w:rPr>
          <w:rFonts w:ascii="Arial" w:hAnsi="Arial" w:cs="Arial"/>
          <w:szCs w:val="18"/>
        </w:rPr>
      </w:pPr>
    </w:p>
    <w:p w14:paraId="4C96A147" w14:textId="68AB637D" w:rsidR="007A1351" w:rsidRPr="00DC3F3F" w:rsidRDefault="00DC3F3F" w:rsidP="007A1351">
      <w:pPr>
        <w:pStyle w:val="Kop3"/>
        <w:widowControl/>
        <w:overflowPunct w:val="0"/>
        <w:autoSpaceDE w:val="0"/>
        <w:autoSpaceDN w:val="0"/>
        <w:adjustRightInd w:val="0"/>
        <w:jc w:val="both"/>
        <w:textAlignment w:val="baseline"/>
        <w:rPr>
          <w:rFonts w:ascii="Arial" w:hAnsi="Arial" w:cs="Arial"/>
          <w:b/>
          <w:i w:val="0"/>
          <w:szCs w:val="18"/>
        </w:rPr>
      </w:pPr>
      <w:r w:rsidRPr="00DC3F3F">
        <w:rPr>
          <w:rFonts w:ascii="Arial" w:hAnsi="Arial" w:cs="Arial"/>
          <w:b/>
          <w:i w:val="0"/>
          <w:szCs w:val="18"/>
        </w:rPr>
        <w:t>Artikel 9</w:t>
      </w:r>
      <w:r w:rsidR="007A1351" w:rsidRPr="00DC3F3F">
        <w:rPr>
          <w:rFonts w:ascii="Arial" w:hAnsi="Arial" w:cs="Arial"/>
          <w:b/>
          <w:i w:val="0"/>
          <w:szCs w:val="18"/>
        </w:rPr>
        <w:tab/>
        <w:t xml:space="preserve"> Beheer van de Raamovereenkomst</w:t>
      </w:r>
    </w:p>
    <w:p w14:paraId="49B5F28A" w14:textId="77777777" w:rsidR="007A1351" w:rsidRPr="00DC3F3F" w:rsidRDefault="007A1351" w:rsidP="007A1351">
      <w:pPr>
        <w:jc w:val="both"/>
        <w:rPr>
          <w:rFonts w:ascii="Arial" w:hAnsi="Arial" w:cs="Arial"/>
          <w:szCs w:val="18"/>
        </w:rPr>
      </w:pPr>
    </w:p>
    <w:p w14:paraId="6426787D" w14:textId="418DF39B" w:rsidR="007A1351" w:rsidRPr="00DC3F3F" w:rsidRDefault="007A1351" w:rsidP="007A1351">
      <w:pPr>
        <w:widowControl w:val="0"/>
        <w:numPr>
          <w:ilvl w:val="0"/>
          <w:numId w:val="24"/>
        </w:numPr>
        <w:spacing w:line="240" w:lineRule="auto"/>
        <w:jc w:val="both"/>
        <w:rPr>
          <w:rFonts w:ascii="Arial" w:hAnsi="Arial" w:cs="Arial"/>
          <w:szCs w:val="18"/>
        </w:rPr>
      </w:pPr>
      <w:r w:rsidRPr="00DC3F3F">
        <w:rPr>
          <w:rFonts w:ascii="Arial" w:hAnsi="Arial" w:cs="Arial"/>
          <w:kern w:val="1"/>
          <w:szCs w:val="18"/>
        </w:rPr>
        <w:t xml:space="preserve">Contractbeheerder zijdens Opdrachtgever voor onderhavige Raamovereenkomst is Contractmanagement O&amp;P van de Belastingdienst. </w:t>
      </w:r>
      <w:r w:rsidR="009D369A" w:rsidRPr="00DC3F3F">
        <w:rPr>
          <w:rFonts w:ascii="Arial" w:hAnsi="Arial" w:cs="Arial"/>
          <w:kern w:val="1"/>
          <w:szCs w:val="18"/>
        </w:rPr>
        <w:t>De overlegstructuur is opgenomen in de S</w:t>
      </w:r>
      <w:r w:rsidR="00AE6732">
        <w:rPr>
          <w:rFonts w:ascii="Arial" w:hAnsi="Arial" w:cs="Arial"/>
          <w:kern w:val="1"/>
          <w:szCs w:val="18"/>
        </w:rPr>
        <w:t xml:space="preserve">ervice </w:t>
      </w:r>
      <w:r w:rsidR="009D369A" w:rsidRPr="00DC3F3F">
        <w:rPr>
          <w:rFonts w:ascii="Arial" w:hAnsi="Arial" w:cs="Arial"/>
          <w:kern w:val="1"/>
          <w:szCs w:val="18"/>
        </w:rPr>
        <w:t>L</w:t>
      </w:r>
      <w:r w:rsidR="00AE6732">
        <w:rPr>
          <w:rFonts w:ascii="Arial" w:hAnsi="Arial" w:cs="Arial"/>
          <w:kern w:val="1"/>
          <w:szCs w:val="18"/>
        </w:rPr>
        <w:t xml:space="preserve">evel </w:t>
      </w:r>
      <w:r w:rsidR="009D369A" w:rsidRPr="00DC3F3F">
        <w:rPr>
          <w:rFonts w:ascii="Arial" w:hAnsi="Arial" w:cs="Arial"/>
          <w:kern w:val="1"/>
          <w:szCs w:val="18"/>
        </w:rPr>
        <w:t>A</w:t>
      </w:r>
      <w:r w:rsidR="00AE6732">
        <w:rPr>
          <w:rFonts w:ascii="Arial" w:hAnsi="Arial" w:cs="Arial"/>
          <w:kern w:val="1"/>
          <w:szCs w:val="18"/>
        </w:rPr>
        <w:t>greement (hierna te noemen:  SLA)</w:t>
      </w:r>
      <w:r w:rsidR="009D369A" w:rsidRPr="00DC3F3F">
        <w:rPr>
          <w:rFonts w:ascii="Arial" w:hAnsi="Arial" w:cs="Arial"/>
          <w:kern w:val="1"/>
          <w:szCs w:val="18"/>
        </w:rPr>
        <w:t xml:space="preserve"> medische interventies</w:t>
      </w:r>
      <w:r w:rsidR="00AE6732">
        <w:rPr>
          <w:rFonts w:ascii="Arial" w:hAnsi="Arial" w:cs="Arial"/>
          <w:kern w:val="1"/>
          <w:szCs w:val="18"/>
        </w:rPr>
        <w:t xml:space="preserve"> (bijlage ..).</w:t>
      </w:r>
      <w:r w:rsidRPr="00DC3F3F">
        <w:rPr>
          <w:rFonts w:ascii="Arial" w:hAnsi="Arial" w:cs="Arial"/>
          <w:szCs w:val="18"/>
        </w:rPr>
        <w:t xml:space="preserve"> </w:t>
      </w:r>
    </w:p>
    <w:p w14:paraId="32E943E1" w14:textId="77777777" w:rsidR="007A1351" w:rsidRPr="00DC3F3F" w:rsidRDefault="007A1351" w:rsidP="007A1351">
      <w:pPr>
        <w:jc w:val="both"/>
        <w:rPr>
          <w:rFonts w:ascii="Arial" w:hAnsi="Arial" w:cs="Arial"/>
          <w:szCs w:val="18"/>
        </w:rPr>
      </w:pPr>
    </w:p>
    <w:p w14:paraId="39DDDADE" w14:textId="7AC4A81E" w:rsidR="007A1351" w:rsidRPr="00DC3F3F" w:rsidRDefault="007A1351" w:rsidP="007A1351">
      <w:pPr>
        <w:ind w:left="705" w:hanging="705"/>
        <w:jc w:val="both"/>
        <w:rPr>
          <w:rFonts w:ascii="Arial" w:hAnsi="Arial" w:cs="Arial"/>
          <w:szCs w:val="18"/>
        </w:rPr>
      </w:pPr>
      <w:r w:rsidRPr="00DC3F3F">
        <w:rPr>
          <w:rFonts w:ascii="Arial" w:hAnsi="Arial" w:cs="Arial"/>
          <w:szCs w:val="18"/>
        </w:rPr>
        <w:t>2.</w:t>
      </w:r>
      <w:r w:rsidRPr="00DC3F3F">
        <w:rPr>
          <w:rFonts w:ascii="Arial" w:hAnsi="Arial" w:cs="Arial"/>
          <w:szCs w:val="18"/>
        </w:rPr>
        <w:tab/>
        <w:t xml:space="preserve">Gedurende de looptijd van de Raamovereenkomst blijft Opdrachtgever de prestatie van Opdrachtnemer monitoren. De prestatie wordt gemeten aan de hand van de afspraken die zijn vastgelegd in het </w:t>
      </w:r>
      <w:r w:rsidR="009D369A" w:rsidRPr="00DC3F3F">
        <w:rPr>
          <w:rFonts w:ascii="Arial" w:hAnsi="Arial" w:cs="Arial"/>
          <w:szCs w:val="18"/>
        </w:rPr>
        <w:t xml:space="preserve">Service Level Agreement </w:t>
      </w:r>
      <w:r w:rsidR="00AE6732">
        <w:rPr>
          <w:rFonts w:ascii="Arial" w:hAnsi="Arial" w:cs="Arial"/>
          <w:szCs w:val="18"/>
        </w:rPr>
        <w:t>(bijlage…).</w:t>
      </w:r>
    </w:p>
    <w:p w14:paraId="0F223F1B" w14:textId="77777777" w:rsidR="007A1351" w:rsidRPr="00DC3F3F" w:rsidRDefault="007A1351" w:rsidP="007A1351">
      <w:pPr>
        <w:ind w:left="705" w:hanging="705"/>
        <w:jc w:val="both"/>
        <w:rPr>
          <w:rFonts w:ascii="Arial" w:hAnsi="Arial" w:cs="Arial"/>
          <w:szCs w:val="18"/>
        </w:rPr>
      </w:pPr>
    </w:p>
    <w:p w14:paraId="2FDBBB16" w14:textId="0FBFFE36" w:rsidR="007A1351" w:rsidRPr="00DC3F3F" w:rsidRDefault="007A1351" w:rsidP="007A1351">
      <w:pPr>
        <w:ind w:left="705" w:hanging="705"/>
        <w:jc w:val="both"/>
        <w:rPr>
          <w:rFonts w:ascii="Arial" w:hAnsi="Arial" w:cs="Arial"/>
          <w:szCs w:val="18"/>
        </w:rPr>
      </w:pPr>
      <w:r w:rsidRPr="00DC3F3F">
        <w:rPr>
          <w:rFonts w:ascii="Arial" w:hAnsi="Arial" w:cs="Arial"/>
          <w:szCs w:val="18"/>
        </w:rPr>
        <w:t xml:space="preserve">3. </w:t>
      </w:r>
      <w:r w:rsidRPr="00DC3F3F">
        <w:rPr>
          <w:rFonts w:ascii="Arial" w:hAnsi="Arial" w:cs="Arial"/>
          <w:szCs w:val="18"/>
        </w:rPr>
        <w:tab/>
        <w:t xml:space="preserve">Voor de monitoring gebruikt de lokale contractmanager van de desbetreffende onderwerpen genoemd in de </w:t>
      </w:r>
      <w:r w:rsidR="009D369A" w:rsidRPr="00DC3F3F">
        <w:rPr>
          <w:rFonts w:ascii="Arial" w:hAnsi="Arial" w:cs="Arial"/>
          <w:szCs w:val="18"/>
        </w:rPr>
        <w:t xml:space="preserve">SLA. </w:t>
      </w:r>
      <w:r w:rsidRPr="00DC3F3F">
        <w:rPr>
          <w:rFonts w:ascii="Arial" w:hAnsi="Arial" w:cs="Arial"/>
          <w:szCs w:val="18"/>
        </w:rPr>
        <w:t xml:space="preserve">De contractmanager geeft in afstemming met Opdrachtnemer nadere invulling aan de monitoring. De basis wordt gevormd door de </w:t>
      </w:r>
      <w:r w:rsidR="00365426">
        <w:rPr>
          <w:rFonts w:ascii="Arial" w:hAnsi="Arial" w:cs="Arial"/>
          <w:szCs w:val="18"/>
        </w:rPr>
        <w:t>k</w:t>
      </w:r>
      <w:r w:rsidRPr="00DC3F3F">
        <w:rPr>
          <w:rFonts w:ascii="Arial" w:hAnsi="Arial" w:cs="Arial"/>
          <w:szCs w:val="18"/>
        </w:rPr>
        <w:t>wartaalra</w:t>
      </w:r>
      <w:r w:rsidR="009D369A" w:rsidRPr="00DC3F3F">
        <w:rPr>
          <w:rFonts w:ascii="Arial" w:hAnsi="Arial" w:cs="Arial"/>
          <w:szCs w:val="18"/>
        </w:rPr>
        <w:t xml:space="preserve">pportages, </w:t>
      </w:r>
      <w:r w:rsidR="00365426">
        <w:rPr>
          <w:rFonts w:ascii="Arial" w:hAnsi="Arial" w:cs="Arial"/>
          <w:szCs w:val="18"/>
        </w:rPr>
        <w:t>e</w:t>
      </w:r>
      <w:r w:rsidR="009D369A" w:rsidRPr="00DC3F3F">
        <w:rPr>
          <w:rFonts w:ascii="Arial" w:hAnsi="Arial" w:cs="Arial"/>
          <w:szCs w:val="18"/>
        </w:rPr>
        <w:t>valuatieformulieren.</w:t>
      </w:r>
    </w:p>
    <w:p w14:paraId="1BA51163" w14:textId="77777777" w:rsidR="007A1351" w:rsidRPr="00DC3F3F" w:rsidRDefault="007A1351" w:rsidP="007A1351">
      <w:pPr>
        <w:ind w:left="705" w:hanging="705"/>
        <w:jc w:val="both"/>
        <w:rPr>
          <w:rFonts w:ascii="Arial" w:hAnsi="Arial" w:cs="Arial"/>
          <w:szCs w:val="18"/>
        </w:rPr>
      </w:pPr>
    </w:p>
    <w:p w14:paraId="294CEF1C" w14:textId="13932AA9" w:rsidR="009D369A" w:rsidRDefault="007A1351" w:rsidP="007625C5">
      <w:pPr>
        <w:pStyle w:val="Lijstalinea"/>
        <w:numPr>
          <w:ilvl w:val="0"/>
          <w:numId w:val="39"/>
        </w:numPr>
        <w:jc w:val="both"/>
        <w:rPr>
          <w:rFonts w:ascii="Arial" w:hAnsi="Arial" w:cs="Arial"/>
          <w:szCs w:val="18"/>
        </w:rPr>
      </w:pPr>
      <w:r w:rsidRPr="00DC3F3F">
        <w:rPr>
          <w:rFonts w:ascii="Arial" w:hAnsi="Arial" w:cs="Arial"/>
          <w:szCs w:val="18"/>
        </w:rPr>
        <w:t xml:space="preserve">Het aanhoudend (tweemaal op rij) niet voldoen aan de in </w:t>
      </w:r>
      <w:r w:rsidR="009D369A" w:rsidRPr="00DC3F3F">
        <w:rPr>
          <w:rFonts w:ascii="Arial" w:hAnsi="Arial" w:cs="Arial"/>
          <w:szCs w:val="18"/>
        </w:rPr>
        <w:t xml:space="preserve">het SLA </w:t>
      </w:r>
      <w:r w:rsidRPr="00DC3F3F">
        <w:rPr>
          <w:rFonts w:ascii="Arial" w:hAnsi="Arial" w:cs="Arial"/>
          <w:szCs w:val="18"/>
        </w:rPr>
        <w:t xml:space="preserve">opgenomen indicatoren leidt tot overleg tussen Opdrachtgever en Opdrachtnemer. Opdrachtnemer zal in dit overleg een concreet verbetertraject presenteren. </w:t>
      </w:r>
    </w:p>
    <w:p w14:paraId="05786AE7" w14:textId="77777777" w:rsidR="007625C5" w:rsidRDefault="007625C5" w:rsidP="007625C5">
      <w:pPr>
        <w:pStyle w:val="Lijstalinea"/>
        <w:ind w:left="708"/>
        <w:jc w:val="both"/>
        <w:rPr>
          <w:rFonts w:ascii="Arial" w:hAnsi="Arial" w:cs="Arial"/>
          <w:szCs w:val="18"/>
        </w:rPr>
      </w:pPr>
    </w:p>
    <w:p w14:paraId="3B3BA927" w14:textId="69D1C347" w:rsidR="007625C5" w:rsidRPr="007625C5" w:rsidRDefault="007625C5" w:rsidP="007625C5">
      <w:pPr>
        <w:pStyle w:val="Lijstalinea"/>
        <w:numPr>
          <w:ilvl w:val="0"/>
          <w:numId w:val="39"/>
        </w:numPr>
        <w:autoSpaceDE w:val="0"/>
        <w:autoSpaceDN w:val="0"/>
        <w:adjustRightInd w:val="0"/>
        <w:spacing w:line="240" w:lineRule="auto"/>
        <w:rPr>
          <w:rFonts w:ascii="Arial" w:hAnsi="Arial" w:cs="Arial"/>
          <w:szCs w:val="18"/>
        </w:rPr>
      </w:pPr>
      <w:r>
        <w:rPr>
          <w:rFonts w:ascii="Arial" w:hAnsi="Arial" w:cs="Arial"/>
          <w:szCs w:val="18"/>
        </w:rPr>
        <w:t>Opdrachtgever</w:t>
      </w:r>
      <w:r w:rsidRPr="007625C5">
        <w:rPr>
          <w:rFonts w:ascii="Arial" w:hAnsi="Arial" w:cs="Arial"/>
          <w:szCs w:val="18"/>
        </w:rPr>
        <w:t xml:space="preserve"> heeft de mogelijkheid om als sanctie een boete te geven van maximaal 20% van de jaaromzet (excl. Btw) om ervoor te zorgen dat de Opdrachtnemer al het nodige doet om de kwaliteit van de dienstverlening op peil te houden door zelf regie in handen te nemen waar het gaat om verbeteren van de niet behaalde KPI’s. Indien Opdrachtnemer in een kwartaal minder dan of gelijk aan 7 (zeven punten scoort) dan geldt een eerste waarschuwing en dient de Opdrachtnemer een verbeterplan op te stellen. </w:t>
      </w:r>
      <w:r>
        <w:rPr>
          <w:rFonts w:ascii="Arial" w:hAnsi="Arial" w:cs="Arial"/>
          <w:szCs w:val="18"/>
        </w:rPr>
        <w:t>In de SLA o</w:t>
      </w:r>
      <w:r w:rsidRPr="007625C5">
        <w:rPr>
          <w:rFonts w:ascii="Arial" w:hAnsi="Arial" w:cs="Arial"/>
          <w:szCs w:val="18"/>
        </w:rPr>
        <w:t>nder 7.1.1 heeft de BLD uitgewerkt waar een verbeterplan minimaal uit dient te bestaan. Opdrachtnemer kan dit plan naar eigen inzicht verruimen door aan te geven welke norm de Opdrachtnemer zichzelf (tijdelijk) oplegt om meer dan het gevraagde op te leveren (Opdrachtnemer toont extra inzet).</w:t>
      </w:r>
    </w:p>
    <w:p w14:paraId="261BE8F5" w14:textId="0FAD49A9" w:rsidR="007625C5" w:rsidRPr="007625C5" w:rsidRDefault="007625C5" w:rsidP="007625C5">
      <w:pPr>
        <w:pStyle w:val="Lijstalinea"/>
        <w:numPr>
          <w:ilvl w:val="0"/>
          <w:numId w:val="39"/>
        </w:numPr>
        <w:rPr>
          <w:rFonts w:ascii="Arial" w:hAnsi="Arial" w:cs="Arial"/>
          <w:kern w:val="1"/>
          <w:szCs w:val="18"/>
        </w:rPr>
      </w:pPr>
      <w:r w:rsidRPr="007625C5">
        <w:rPr>
          <w:rFonts w:ascii="Arial" w:hAnsi="Arial" w:cs="Arial"/>
          <w:kern w:val="1"/>
          <w:szCs w:val="18"/>
        </w:rPr>
        <w:lastRenderedPageBreak/>
        <w:t xml:space="preserve">Indien Opdrachtnemer het daaropvolgende kwartaal opnieuw minder dan of gelijk aan 7 (zeven) punten scoort dan legt de </w:t>
      </w:r>
      <w:r>
        <w:rPr>
          <w:rFonts w:ascii="Arial" w:hAnsi="Arial" w:cs="Arial"/>
          <w:kern w:val="1"/>
          <w:szCs w:val="18"/>
        </w:rPr>
        <w:t>Opdrachtgever een</w:t>
      </w:r>
      <w:r w:rsidRPr="007625C5">
        <w:rPr>
          <w:rFonts w:ascii="Arial" w:hAnsi="Arial" w:cs="Arial"/>
          <w:kern w:val="1"/>
          <w:szCs w:val="18"/>
        </w:rPr>
        <w:t xml:space="preserve"> sanctie van 10% van de jaaromzet (excl. btw) door verrekening van de laatste maandfacturen. Als Opdrachtnemer niet voor het daaropvolgende kwartaal conform het gestelde in 7.1.1 van de SLA en een door de BLD goedgekeurd plan van aanpak heeft ingediend en conform dit goedgekeurde plan van aanpak de desbetreffende diensten uitvoert kan de</w:t>
      </w:r>
      <w:r>
        <w:rPr>
          <w:rFonts w:ascii="Arial" w:hAnsi="Arial" w:cs="Arial"/>
          <w:kern w:val="1"/>
          <w:szCs w:val="18"/>
        </w:rPr>
        <w:t xml:space="preserve"> Opdrachtgever</w:t>
      </w:r>
      <w:bookmarkStart w:id="4" w:name="_GoBack"/>
      <w:bookmarkEnd w:id="4"/>
      <w:r w:rsidRPr="007625C5">
        <w:rPr>
          <w:rFonts w:ascii="Arial" w:hAnsi="Arial" w:cs="Arial"/>
          <w:kern w:val="1"/>
          <w:szCs w:val="18"/>
        </w:rPr>
        <w:t xml:space="preserve"> nogmaals een boete van 10% van de jaaromzet (excl. Btw) opleggen. De goedkeuring wordt altijd schriftelijk (per e-mail)  en binnen maximaal 10 werkdagen bevestigd door Contractmanager.</w:t>
      </w:r>
    </w:p>
    <w:p w14:paraId="7776246C" w14:textId="77777777" w:rsidR="009D369A" w:rsidRPr="00DC3F3F" w:rsidRDefault="009D369A" w:rsidP="009D369A">
      <w:pPr>
        <w:jc w:val="both"/>
        <w:rPr>
          <w:rFonts w:ascii="Arial" w:hAnsi="Arial" w:cs="Arial"/>
          <w:kern w:val="1"/>
          <w:szCs w:val="18"/>
        </w:rPr>
      </w:pPr>
    </w:p>
    <w:p w14:paraId="0FD84906" w14:textId="53881417" w:rsidR="009D369A" w:rsidRPr="00DC3F3F" w:rsidRDefault="009D369A" w:rsidP="007625C5">
      <w:pPr>
        <w:widowControl w:val="0"/>
        <w:numPr>
          <w:ilvl w:val="0"/>
          <w:numId w:val="39"/>
        </w:numPr>
        <w:spacing w:line="240" w:lineRule="auto"/>
        <w:jc w:val="both"/>
        <w:rPr>
          <w:rFonts w:ascii="Arial" w:hAnsi="Arial" w:cs="Arial"/>
          <w:kern w:val="1"/>
          <w:szCs w:val="18"/>
        </w:rPr>
      </w:pPr>
      <w:r w:rsidRPr="00DC3F3F">
        <w:rPr>
          <w:rFonts w:ascii="Arial" w:hAnsi="Arial" w:cs="Arial"/>
          <w:kern w:val="1"/>
          <w:szCs w:val="18"/>
        </w:rPr>
        <w:t>De contactpersonen op strategisch niveau hebben minimaal één (1) keer per kwartaal overleg over in ieder geval de uitvoering van de Raamovereenkomst, de managementrapportages en klachten.</w:t>
      </w:r>
    </w:p>
    <w:p w14:paraId="3B48783E" w14:textId="77777777" w:rsidR="009D369A" w:rsidRPr="00DC3F3F" w:rsidRDefault="009D369A" w:rsidP="009D369A">
      <w:pPr>
        <w:pStyle w:val="Lijstalinea"/>
        <w:ind w:left="708"/>
        <w:jc w:val="both"/>
        <w:rPr>
          <w:rFonts w:ascii="Arial" w:hAnsi="Arial" w:cs="Arial"/>
          <w:szCs w:val="18"/>
        </w:rPr>
      </w:pPr>
    </w:p>
    <w:p w14:paraId="7B13A25B" w14:textId="77777777" w:rsidR="009D369A" w:rsidRPr="00DC3F3F" w:rsidRDefault="009D369A" w:rsidP="007625C5">
      <w:pPr>
        <w:widowControl w:val="0"/>
        <w:numPr>
          <w:ilvl w:val="0"/>
          <w:numId w:val="39"/>
        </w:numPr>
        <w:spacing w:line="240" w:lineRule="auto"/>
        <w:jc w:val="both"/>
        <w:rPr>
          <w:rFonts w:ascii="Arial" w:hAnsi="Arial" w:cs="Arial"/>
          <w:kern w:val="1"/>
          <w:szCs w:val="18"/>
        </w:rPr>
      </w:pPr>
      <w:r w:rsidRPr="00DC3F3F">
        <w:rPr>
          <w:rFonts w:ascii="Arial" w:hAnsi="Arial" w:cs="Arial"/>
          <w:kern w:val="1"/>
          <w:szCs w:val="18"/>
        </w:rPr>
        <w:t>Additionele kosten gemaakt ten behoeve van overleggen zullen niet door de Opdrachtnemer in rekening (kunnen) worden gebracht aan Opdrachtgever.</w:t>
      </w:r>
    </w:p>
    <w:p w14:paraId="7A853DFB" w14:textId="77777777" w:rsidR="007A1351" w:rsidRPr="00DC3F3F" w:rsidRDefault="007A1351" w:rsidP="009D369A">
      <w:pPr>
        <w:pStyle w:val="Lijstalinea"/>
        <w:ind w:left="708"/>
        <w:jc w:val="both"/>
        <w:rPr>
          <w:rFonts w:ascii="Arial" w:hAnsi="Arial" w:cs="Arial"/>
          <w:szCs w:val="18"/>
        </w:rPr>
      </w:pPr>
    </w:p>
    <w:p w14:paraId="54F90E27" w14:textId="77777777" w:rsidR="005F30FE" w:rsidRPr="00DC3F3F" w:rsidRDefault="005F30FE" w:rsidP="005F30FE">
      <w:pPr>
        <w:suppressAutoHyphens/>
        <w:ind w:left="720" w:right="-1" w:hanging="720"/>
        <w:rPr>
          <w:rFonts w:ascii="Arial" w:hAnsi="Arial" w:cs="Arial"/>
          <w:szCs w:val="18"/>
          <w:lang w:val="nl"/>
        </w:rPr>
      </w:pPr>
    </w:p>
    <w:p w14:paraId="6A06BFD8" w14:textId="3E010F1F" w:rsidR="009D369A" w:rsidRPr="00DC3F3F" w:rsidRDefault="00DC3F3F" w:rsidP="009D369A">
      <w:pPr>
        <w:jc w:val="both"/>
        <w:rPr>
          <w:rFonts w:ascii="Arial" w:hAnsi="Arial" w:cs="Arial"/>
          <w:b/>
          <w:kern w:val="1"/>
          <w:szCs w:val="18"/>
        </w:rPr>
      </w:pPr>
      <w:r w:rsidRPr="00DC3F3F">
        <w:rPr>
          <w:rFonts w:ascii="Arial" w:hAnsi="Arial" w:cs="Arial"/>
          <w:b/>
          <w:kern w:val="1"/>
          <w:szCs w:val="18"/>
        </w:rPr>
        <w:t>Artikel 10</w:t>
      </w:r>
      <w:r w:rsidR="009D369A" w:rsidRPr="00DC3F3F">
        <w:rPr>
          <w:rFonts w:ascii="Arial" w:hAnsi="Arial" w:cs="Arial"/>
          <w:b/>
          <w:kern w:val="1"/>
          <w:szCs w:val="18"/>
        </w:rPr>
        <w:tab/>
        <w:t>Rapportages</w:t>
      </w:r>
    </w:p>
    <w:p w14:paraId="11F63992" w14:textId="77777777" w:rsidR="009D369A" w:rsidRPr="00DC3F3F" w:rsidRDefault="009D369A" w:rsidP="009D369A">
      <w:pPr>
        <w:jc w:val="both"/>
        <w:rPr>
          <w:rFonts w:ascii="Arial" w:hAnsi="Arial" w:cs="Arial"/>
          <w:szCs w:val="18"/>
        </w:rPr>
      </w:pPr>
    </w:p>
    <w:p w14:paraId="2560EEBF" w14:textId="54313C58" w:rsidR="009D369A" w:rsidRPr="00DC3F3F" w:rsidRDefault="009D369A" w:rsidP="009D369A">
      <w:pPr>
        <w:widowControl w:val="0"/>
        <w:numPr>
          <w:ilvl w:val="0"/>
          <w:numId w:val="25"/>
        </w:numPr>
        <w:suppressAutoHyphens/>
        <w:spacing w:line="240" w:lineRule="auto"/>
        <w:ind w:right="-1" w:hanging="720"/>
        <w:jc w:val="both"/>
        <w:rPr>
          <w:rFonts w:ascii="Arial" w:eastAsia="Arial Unicode MS" w:hAnsi="Arial" w:cs="Arial"/>
          <w:szCs w:val="18"/>
          <w:lang w:eastAsia="zh-CN"/>
        </w:rPr>
      </w:pPr>
      <w:r w:rsidRPr="00DC3F3F">
        <w:rPr>
          <w:rFonts w:ascii="Arial" w:hAnsi="Arial" w:cs="Arial"/>
          <w:szCs w:val="18"/>
        </w:rPr>
        <w:t xml:space="preserve">De contractmanager is het primaire in- en externe aanspreekpunt voor de toepassing en de uitleg van de Raamovereenkomsten. De contractmanager is verantwoordelijk voor de uitvoering en het bewaken van de prestaties op de eigen </w:t>
      </w:r>
      <w:r w:rsidR="00365426" w:rsidRPr="00DC3F3F">
        <w:rPr>
          <w:rFonts w:ascii="Arial" w:hAnsi="Arial" w:cs="Arial"/>
          <w:szCs w:val="18"/>
        </w:rPr>
        <w:t>bestel</w:t>
      </w:r>
      <w:r w:rsidR="00365426">
        <w:rPr>
          <w:rFonts w:ascii="Arial" w:hAnsi="Arial" w:cs="Arial"/>
          <w:szCs w:val="18"/>
        </w:rPr>
        <w:t>opdrachten</w:t>
      </w:r>
      <w:r w:rsidRPr="00DC3F3F">
        <w:rPr>
          <w:rFonts w:ascii="Arial" w:hAnsi="Arial" w:cs="Arial"/>
          <w:szCs w:val="18"/>
        </w:rPr>
        <w:t>en de aansluiting met de interne bedrijfsvoering. Indien er sprake is van structurele problemen zal het probleem geëscaleerd worden via de lijn van de contractmanager Opdrachtgever naar Opdrachtnemer.</w:t>
      </w:r>
    </w:p>
    <w:p w14:paraId="1C358438" w14:textId="77777777" w:rsidR="00D638F1" w:rsidRPr="00DC3F3F" w:rsidRDefault="00D638F1" w:rsidP="00D638F1">
      <w:pPr>
        <w:widowControl w:val="0"/>
        <w:suppressAutoHyphens/>
        <w:spacing w:line="240" w:lineRule="auto"/>
        <w:ind w:left="720" w:right="-1"/>
        <w:jc w:val="both"/>
        <w:rPr>
          <w:rFonts w:ascii="Arial" w:eastAsia="Arial Unicode MS" w:hAnsi="Arial" w:cs="Arial"/>
          <w:szCs w:val="18"/>
          <w:lang w:eastAsia="zh-CN"/>
        </w:rPr>
      </w:pPr>
    </w:p>
    <w:p w14:paraId="60332559" w14:textId="252BDC8F" w:rsidR="00D638F1" w:rsidRPr="00DC3F3F" w:rsidRDefault="00D638F1" w:rsidP="00D638F1">
      <w:pPr>
        <w:widowControl w:val="0"/>
        <w:numPr>
          <w:ilvl w:val="0"/>
          <w:numId w:val="25"/>
        </w:numPr>
        <w:suppressAutoHyphens/>
        <w:spacing w:line="240" w:lineRule="auto"/>
        <w:ind w:right="-1" w:hanging="720"/>
        <w:jc w:val="both"/>
        <w:rPr>
          <w:rFonts w:ascii="Arial" w:eastAsia="Arial Unicode MS" w:hAnsi="Arial" w:cs="Arial"/>
          <w:szCs w:val="18"/>
          <w:lang w:eastAsia="zh-CN"/>
        </w:rPr>
      </w:pPr>
      <w:r w:rsidRPr="00DC3F3F">
        <w:rPr>
          <w:rFonts w:ascii="Arial" w:eastAsia="Arial Unicode MS" w:hAnsi="Arial" w:cs="Arial"/>
          <w:szCs w:val="18"/>
        </w:rPr>
        <w:t>Opdrachtnemer</w:t>
      </w:r>
      <w:r w:rsidR="009D369A" w:rsidRPr="00DC3F3F">
        <w:rPr>
          <w:rFonts w:ascii="Arial" w:eastAsia="Arial Unicode MS" w:hAnsi="Arial" w:cs="Arial"/>
          <w:szCs w:val="18"/>
        </w:rPr>
        <w:t xml:space="preserve"> levert </w:t>
      </w:r>
      <w:r w:rsidR="00365426">
        <w:rPr>
          <w:rFonts w:ascii="Arial" w:eastAsia="Arial Unicode MS" w:hAnsi="Arial" w:cs="Arial"/>
          <w:szCs w:val="18"/>
        </w:rPr>
        <w:t>Diensten,</w:t>
      </w:r>
      <w:r w:rsidR="009D369A" w:rsidRPr="00DC3F3F">
        <w:rPr>
          <w:rFonts w:ascii="Arial" w:eastAsia="Arial Unicode MS" w:hAnsi="Arial" w:cs="Arial"/>
          <w:szCs w:val="18"/>
        </w:rPr>
        <w:t xml:space="preserve"> zoals aangegeven in de SLA. </w:t>
      </w:r>
      <w:r w:rsidR="009D369A" w:rsidRPr="00DC3F3F">
        <w:rPr>
          <w:rFonts w:ascii="Arial" w:eastAsia="Arial Unicode MS" w:hAnsi="Arial" w:cs="Arial"/>
          <w:szCs w:val="18"/>
          <w:lang w:eastAsia="zh-CN"/>
        </w:rPr>
        <w:t xml:space="preserve">Door middel van </w:t>
      </w:r>
      <w:r w:rsidR="009D369A" w:rsidRPr="00DC3F3F">
        <w:rPr>
          <w:rFonts w:ascii="Arial" w:eastAsia="Arial Unicode MS" w:hAnsi="Arial" w:cs="Arial"/>
          <w:szCs w:val="18"/>
        </w:rPr>
        <w:t xml:space="preserve">de </w:t>
      </w:r>
      <w:r w:rsidR="009D369A" w:rsidRPr="00DC3F3F">
        <w:rPr>
          <w:rFonts w:ascii="Arial" w:eastAsia="Arial Unicode MS" w:hAnsi="Arial" w:cs="Arial"/>
          <w:szCs w:val="18"/>
          <w:lang w:eastAsia="zh-CN"/>
        </w:rPr>
        <w:t>rapportages</w:t>
      </w:r>
      <w:r w:rsidRPr="00DC3F3F">
        <w:rPr>
          <w:rFonts w:ascii="Arial" w:eastAsia="Arial Unicode MS" w:hAnsi="Arial" w:cs="Arial"/>
          <w:szCs w:val="18"/>
        </w:rPr>
        <w:t xml:space="preserve"> toont Opdrachtnemer</w:t>
      </w:r>
      <w:r w:rsidR="009D369A" w:rsidRPr="00DC3F3F">
        <w:rPr>
          <w:rFonts w:ascii="Arial" w:eastAsia="Arial Unicode MS" w:hAnsi="Arial" w:cs="Arial"/>
          <w:szCs w:val="18"/>
        </w:rPr>
        <w:t xml:space="preserve"> eenvoudig en helder aan dat aan de gestelde Service Levels is voldaan. Daar waar niet voldaan is aan de gestelde Service Levels</w:t>
      </w:r>
      <w:r w:rsidRPr="00DC3F3F">
        <w:rPr>
          <w:rFonts w:ascii="Arial" w:eastAsia="Arial Unicode MS" w:hAnsi="Arial" w:cs="Arial"/>
          <w:szCs w:val="18"/>
        </w:rPr>
        <w:t xml:space="preserve"> stelt Opdrachtnemer</w:t>
      </w:r>
      <w:r w:rsidR="009D369A" w:rsidRPr="00DC3F3F">
        <w:rPr>
          <w:rFonts w:ascii="Arial" w:eastAsia="Arial Unicode MS" w:hAnsi="Arial" w:cs="Arial"/>
          <w:szCs w:val="18"/>
        </w:rPr>
        <w:t xml:space="preserve"> maatregelen voor ter verbetering van de kwaliteit van de Dienstverlening</w:t>
      </w:r>
      <w:r w:rsidR="009D369A" w:rsidRPr="00DC3F3F">
        <w:rPr>
          <w:rFonts w:ascii="Arial" w:eastAsia="Arial Unicode MS" w:hAnsi="Arial" w:cs="Arial"/>
          <w:szCs w:val="18"/>
          <w:lang w:eastAsia="zh-CN"/>
        </w:rPr>
        <w:t xml:space="preserve">. Zie hiervoor hoofdstuk 7 van dit document. </w:t>
      </w:r>
    </w:p>
    <w:p w14:paraId="41688A85" w14:textId="77777777" w:rsidR="00D638F1" w:rsidRPr="00DC3F3F" w:rsidRDefault="00D638F1" w:rsidP="00D638F1">
      <w:pPr>
        <w:pStyle w:val="Lijstalinea"/>
        <w:rPr>
          <w:rFonts w:ascii="Arial" w:hAnsi="Arial" w:cs="Arial"/>
          <w:szCs w:val="18"/>
        </w:rPr>
      </w:pPr>
    </w:p>
    <w:p w14:paraId="078A2492" w14:textId="20199597" w:rsidR="00D638F1" w:rsidRPr="00DC3F3F" w:rsidRDefault="00D638F1" w:rsidP="00D638F1">
      <w:pPr>
        <w:widowControl w:val="0"/>
        <w:numPr>
          <w:ilvl w:val="0"/>
          <w:numId w:val="25"/>
        </w:numPr>
        <w:suppressAutoHyphens/>
        <w:spacing w:line="240" w:lineRule="auto"/>
        <w:ind w:right="-1" w:hanging="720"/>
        <w:jc w:val="both"/>
        <w:rPr>
          <w:rFonts w:ascii="Arial" w:eastAsia="Arial Unicode MS" w:hAnsi="Arial" w:cs="Arial"/>
          <w:szCs w:val="18"/>
          <w:lang w:eastAsia="zh-CN"/>
        </w:rPr>
      </w:pPr>
      <w:r w:rsidRPr="00DC3F3F">
        <w:rPr>
          <w:rFonts w:ascii="Arial" w:hAnsi="Arial" w:cs="Arial"/>
          <w:szCs w:val="18"/>
        </w:rPr>
        <w:t>Eens per kwartaal (periode van vier maanden) en ieder jaar (in de eerste maand van elk jaar) levert de interventie dienstverlener een kwartaal rapportage respectievelijk jaarrapportage aan de directie van de BLD. In hoofdstuk 5.4 van de SLA is opgenomen om welke rapportage dat gaat.</w:t>
      </w:r>
      <w:r w:rsidRPr="00DC3F3F">
        <w:rPr>
          <w:rFonts w:ascii="Arial" w:hAnsi="Arial" w:cs="Arial"/>
          <w:szCs w:val="18"/>
          <w:lang w:eastAsia="zh-CN"/>
        </w:rPr>
        <w:t xml:space="preserve"> </w:t>
      </w:r>
      <w:r w:rsidRPr="00DC3F3F">
        <w:rPr>
          <w:rFonts w:ascii="Arial" w:eastAsia="Arial Unicode MS" w:hAnsi="Arial" w:cs="Arial"/>
          <w:szCs w:val="18"/>
          <w:lang w:eastAsia="zh-CN"/>
        </w:rPr>
        <w:t xml:space="preserve"> </w:t>
      </w:r>
    </w:p>
    <w:p w14:paraId="6CE75020" w14:textId="77777777" w:rsidR="009D369A" w:rsidRPr="00DC3F3F" w:rsidRDefault="009D369A" w:rsidP="005F30FE">
      <w:pPr>
        <w:suppressAutoHyphens/>
        <w:ind w:left="720" w:right="-1" w:hanging="720"/>
        <w:rPr>
          <w:rFonts w:ascii="Arial" w:hAnsi="Arial" w:cs="Arial"/>
          <w:szCs w:val="18"/>
          <w:lang w:val="nl"/>
        </w:rPr>
      </w:pPr>
    </w:p>
    <w:p w14:paraId="0463D076" w14:textId="77777777" w:rsidR="008333B3" w:rsidRPr="00DC3F3F" w:rsidRDefault="008333B3" w:rsidP="005F30FE">
      <w:pPr>
        <w:suppressAutoHyphens/>
        <w:ind w:left="720" w:right="-1" w:hanging="720"/>
        <w:rPr>
          <w:rFonts w:ascii="Arial" w:hAnsi="Arial" w:cs="Arial"/>
          <w:szCs w:val="18"/>
          <w:lang w:val="nl"/>
        </w:rPr>
      </w:pPr>
    </w:p>
    <w:p w14:paraId="69E856F7" w14:textId="32E84D34" w:rsidR="008333B3" w:rsidRPr="00DC3F3F" w:rsidRDefault="00DC3F3F" w:rsidP="008333B3">
      <w:pPr>
        <w:jc w:val="both"/>
        <w:rPr>
          <w:rFonts w:ascii="Arial" w:hAnsi="Arial" w:cs="Arial"/>
          <w:b/>
          <w:kern w:val="1"/>
          <w:szCs w:val="18"/>
        </w:rPr>
      </w:pPr>
      <w:r w:rsidRPr="00DC3F3F">
        <w:rPr>
          <w:rFonts w:ascii="Arial" w:hAnsi="Arial" w:cs="Arial"/>
          <w:b/>
          <w:kern w:val="1"/>
          <w:szCs w:val="18"/>
        </w:rPr>
        <w:t>Artikel 11</w:t>
      </w:r>
      <w:r w:rsidR="008333B3" w:rsidRPr="00DC3F3F">
        <w:rPr>
          <w:rFonts w:ascii="Arial" w:hAnsi="Arial" w:cs="Arial"/>
          <w:b/>
          <w:kern w:val="1"/>
          <w:szCs w:val="18"/>
        </w:rPr>
        <w:tab/>
        <w:t>Evaluatie</w:t>
      </w:r>
    </w:p>
    <w:p w14:paraId="115D33D9" w14:textId="77777777" w:rsidR="008333B3" w:rsidRPr="00DC3F3F" w:rsidRDefault="008333B3" w:rsidP="008333B3">
      <w:pPr>
        <w:tabs>
          <w:tab w:val="left" w:pos="7440"/>
        </w:tabs>
        <w:jc w:val="both"/>
        <w:rPr>
          <w:rFonts w:ascii="Arial" w:hAnsi="Arial" w:cs="Arial"/>
          <w:kern w:val="1"/>
          <w:szCs w:val="18"/>
        </w:rPr>
      </w:pPr>
      <w:r w:rsidRPr="00DC3F3F">
        <w:rPr>
          <w:rFonts w:ascii="Arial" w:hAnsi="Arial" w:cs="Arial"/>
          <w:kern w:val="1"/>
          <w:szCs w:val="18"/>
        </w:rPr>
        <w:tab/>
      </w:r>
    </w:p>
    <w:p w14:paraId="3F9AD7CF" w14:textId="2C26053A" w:rsidR="008333B3" w:rsidRPr="00316ADD" w:rsidRDefault="008333B3" w:rsidP="008333B3">
      <w:pPr>
        <w:ind w:left="705" w:hanging="705"/>
        <w:jc w:val="both"/>
        <w:rPr>
          <w:rFonts w:ascii="Arial" w:hAnsi="Arial" w:cs="Arial"/>
          <w:szCs w:val="18"/>
        </w:rPr>
      </w:pPr>
      <w:r w:rsidRPr="00DC3F3F">
        <w:rPr>
          <w:rFonts w:ascii="Arial" w:hAnsi="Arial" w:cs="Arial"/>
          <w:kern w:val="1"/>
          <w:szCs w:val="18"/>
        </w:rPr>
        <w:t xml:space="preserve">1. </w:t>
      </w:r>
      <w:r w:rsidRPr="00DC3F3F">
        <w:rPr>
          <w:rFonts w:ascii="Arial" w:hAnsi="Arial" w:cs="Arial"/>
          <w:kern w:val="1"/>
          <w:szCs w:val="18"/>
        </w:rPr>
        <w:tab/>
      </w:r>
      <w:r w:rsidRPr="00316ADD">
        <w:rPr>
          <w:rFonts w:ascii="Arial" w:hAnsi="Arial" w:cs="Arial"/>
          <w:szCs w:val="18"/>
        </w:rPr>
        <w:t>Opdrachtnemer voert in opdracht van Opdrachtgever evaluaties uit conform de evaluatiesystematiek inclusief de evaluatievragen die Opdrachtgever</w:t>
      </w:r>
      <w:r w:rsidR="009D186E" w:rsidRPr="00316ADD">
        <w:rPr>
          <w:rFonts w:ascii="Arial" w:hAnsi="Arial" w:cs="Arial"/>
          <w:szCs w:val="18"/>
        </w:rPr>
        <w:t xml:space="preserve"> na gunning</w:t>
      </w:r>
      <w:r w:rsidRPr="00316ADD">
        <w:rPr>
          <w:rFonts w:ascii="Arial" w:hAnsi="Arial" w:cs="Arial"/>
          <w:szCs w:val="18"/>
        </w:rPr>
        <w:t xml:space="preserve"> aanlevert. Deze is leidend in het bepalen of de kwaliteit van de dienstverlening aan de eisen van de Raamovereenkomst voldoet. </w:t>
      </w:r>
    </w:p>
    <w:p w14:paraId="0440E53C" w14:textId="77777777" w:rsidR="008333B3" w:rsidRPr="00DC3F3F" w:rsidRDefault="008333B3" w:rsidP="005F30FE">
      <w:pPr>
        <w:suppressAutoHyphens/>
        <w:ind w:left="720" w:right="-1" w:hanging="720"/>
        <w:rPr>
          <w:rFonts w:ascii="Arial" w:hAnsi="Arial" w:cs="Arial"/>
          <w:szCs w:val="18"/>
          <w:lang w:val="nl"/>
        </w:rPr>
      </w:pPr>
    </w:p>
    <w:p w14:paraId="7283F3A9" w14:textId="6B0D8555" w:rsidR="008333B3" w:rsidRDefault="008333B3" w:rsidP="008333B3">
      <w:pPr>
        <w:jc w:val="both"/>
        <w:rPr>
          <w:rFonts w:ascii="Arial" w:hAnsi="Arial" w:cs="Arial"/>
          <w:b/>
          <w:kern w:val="1"/>
          <w:szCs w:val="18"/>
        </w:rPr>
      </w:pPr>
      <w:r w:rsidRPr="00DC3F3F">
        <w:rPr>
          <w:rFonts w:ascii="Arial" w:hAnsi="Arial" w:cs="Arial"/>
          <w:b/>
          <w:kern w:val="1"/>
          <w:szCs w:val="18"/>
        </w:rPr>
        <w:t>Artikel 1</w:t>
      </w:r>
      <w:r w:rsidR="00DC3F3F" w:rsidRPr="00DC3F3F">
        <w:rPr>
          <w:rFonts w:ascii="Arial" w:hAnsi="Arial" w:cs="Arial"/>
          <w:b/>
          <w:kern w:val="1"/>
          <w:szCs w:val="18"/>
        </w:rPr>
        <w:t>2</w:t>
      </w:r>
      <w:r w:rsidRPr="00DC3F3F">
        <w:rPr>
          <w:rFonts w:ascii="Arial" w:hAnsi="Arial" w:cs="Arial"/>
          <w:b/>
          <w:kern w:val="1"/>
          <w:szCs w:val="18"/>
        </w:rPr>
        <w:tab/>
        <w:t>Persoonsgegevens en geheimhouding</w:t>
      </w:r>
    </w:p>
    <w:p w14:paraId="5A8ADFE6" w14:textId="77777777" w:rsidR="00316ADD" w:rsidRPr="00DC3F3F" w:rsidRDefault="00316ADD" w:rsidP="008333B3">
      <w:pPr>
        <w:jc w:val="both"/>
        <w:rPr>
          <w:rFonts w:ascii="Arial" w:hAnsi="Arial" w:cs="Arial"/>
          <w:b/>
          <w:kern w:val="1"/>
          <w:szCs w:val="18"/>
        </w:rPr>
      </w:pPr>
    </w:p>
    <w:p w14:paraId="54F01096" w14:textId="77777777" w:rsidR="008333B3" w:rsidRPr="008D17D7" w:rsidRDefault="008333B3" w:rsidP="008333B3">
      <w:pPr>
        <w:pStyle w:val="Lijstalinea"/>
        <w:numPr>
          <w:ilvl w:val="0"/>
          <w:numId w:val="28"/>
        </w:numPr>
        <w:tabs>
          <w:tab w:val="left" w:pos="-1440"/>
          <w:tab w:val="left" w:pos="-720"/>
          <w:tab w:val="left" w:pos="0"/>
        </w:tabs>
        <w:spacing w:after="200" w:line="240" w:lineRule="auto"/>
        <w:jc w:val="both"/>
        <w:rPr>
          <w:rFonts w:ascii="Arial" w:hAnsi="Arial" w:cs="Arial"/>
          <w:bCs w:val="0"/>
          <w:szCs w:val="18"/>
        </w:rPr>
      </w:pPr>
      <w:r w:rsidRPr="00DC3F3F">
        <w:rPr>
          <w:rFonts w:ascii="Arial" w:hAnsi="Arial" w:cs="Arial"/>
          <w:szCs w:val="18"/>
        </w:rPr>
        <w:t>Opdrachtnemer is bij de uitvoering de Diensten te kwalificeren als verwerkingsverantwoordelijke in de zin van art. 1 van de Algemene verordening gegevensbescherming (AVG) en verwerkt persoonsgegevens onder zijn eigen verantwoordelijkheid. Indien dit naar het oordeel van Opdrachtgever noodzakelijk is, werkt Opdrachtnemer mee aan het opstellen van nadere afspraken ten aanzien van de verwerking van persoonsgegevens onder de Raamovereenkomst.</w:t>
      </w:r>
    </w:p>
    <w:p w14:paraId="6DC01DC0" w14:textId="77777777" w:rsidR="008D17D7" w:rsidRPr="00DC3F3F" w:rsidRDefault="008D17D7" w:rsidP="008D17D7">
      <w:pPr>
        <w:pStyle w:val="Lijstalinea"/>
        <w:tabs>
          <w:tab w:val="left" w:pos="-1440"/>
          <w:tab w:val="left" w:pos="-720"/>
          <w:tab w:val="left" w:pos="0"/>
        </w:tabs>
        <w:spacing w:after="200" w:line="240" w:lineRule="auto"/>
        <w:ind w:left="708"/>
        <w:jc w:val="both"/>
        <w:rPr>
          <w:rFonts w:ascii="Arial" w:hAnsi="Arial" w:cs="Arial"/>
          <w:bCs w:val="0"/>
          <w:szCs w:val="18"/>
        </w:rPr>
      </w:pPr>
    </w:p>
    <w:p w14:paraId="75F91854" w14:textId="7031FCA2" w:rsidR="008333B3" w:rsidRPr="00DC3F3F" w:rsidRDefault="008333B3" w:rsidP="008333B3">
      <w:pPr>
        <w:pStyle w:val="Lijstalinea"/>
        <w:numPr>
          <w:ilvl w:val="0"/>
          <w:numId w:val="28"/>
        </w:numPr>
        <w:tabs>
          <w:tab w:val="left" w:pos="-1440"/>
          <w:tab w:val="left" w:pos="-720"/>
          <w:tab w:val="left" w:pos="0"/>
        </w:tabs>
        <w:spacing w:after="200" w:line="240" w:lineRule="auto"/>
        <w:jc w:val="both"/>
        <w:rPr>
          <w:rFonts w:ascii="Arial" w:hAnsi="Arial" w:cs="Arial"/>
          <w:bCs w:val="0"/>
          <w:szCs w:val="18"/>
        </w:rPr>
      </w:pPr>
      <w:r w:rsidRPr="00DC3F3F">
        <w:rPr>
          <w:rFonts w:ascii="Arial" w:hAnsi="Arial" w:cs="Arial"/>
          <w:kern w:val="1"/>
          <w:szCs w:val="18"/>
        </w:rPr>
        <w:t>Opdrachtnemer</w:t>
      </w:r>
      <w:r w:rsidRPr="00DC3F3F">
        <w:rPr>
          <w:rFonts w:ascii="Arial" w:hAnsi="Arial" w:cs="Arial"/>
          <w:szCs w:val="18"/>
        </w:rPr>
        <w:t xml:space="preserve"> is in geval van schending van de geheimhouding als bepaald in dit artikel 13 ARVODI-2018 een onmiddellijk opeisbare boete verschuldigd aan Opdrachtgever van EURO 25.000,00 per </w:t>
      </w:r>
      <w:r w:rsidR="00E3723C" w:rsidRPr="00DC3F3F">
        <w:rPr>
          <w:rFonts w:ascii="Arial" w:hAnsi="Arial" w:cs="Arial"/>
          <w:szCs w:val="18"/>
        </w:rPr>
        <w:t>overtreding</w:t>
      </w:r>
      <w:r w:rsidRPr="00DC3F3F">
        <w:rPr>
          <w:rFonts w:ascii="Arial" w:hAnsi="Arial" w:cs="Arial"/>
          <w:szCs w:val="18"/>
        </w:rPr>
        <w:t xml:space="preserve">. Deze boete komt Opdrachtgever toe, onverminderd alle andere rechten of vorderingen, daaronder mede begrepen: </w:t>
      </w:r>
    </w:p>
    <w:p w14:paraId="702757C8" w14:textId="77777777" w:rsidR="008333B3" w:rsidRPr="00DC3F3F" w:rsidRDefault="008333B3" w:rsidP="008333B3">
      <w:pPr>
        <w:pStyle w:val="Lijstalinea"/>
        <w:numPr>
          <w:ilvl w:val="1"/>
          <w:numId w:val="27"/>
        </w:numPr>
        <w:tabs>
          <w:tab w:val="left" w:pos="-1440"/>
          <w:tab w:val="left" w:pos="-720"/>
          <w:tab w:val="left" w:pos="0"/>
        </w:tabs>
        <w:spacing w:after="200" w:line="240" w:lineRule="auto"/>
        <w:ind w:left="1276" w:hanging="196"/>
        <w:jc w:val="both"/>
        <w:rPr>
          <w:rFonts w:ascii="Arial" w:hAnsi="Arial" w:cs="Arial"/>
          <w:bCs w:val="0"/>
          <w:szCs w:val="18"/>
        </w:rPr>
      </w:pPr>
      <w:r w:rsidRPr="00DC3F3F">
        <w:rPr>
          <w:rFonts w:ascii="Arial" w:hAnsi="Arial" w:cs="Arial"/>
          <w:szCs w:val="18"/>
        </w:rPr>
        <w:t>zijn vordering tot nakoming van de overeengekomen verplichting tot het verrichten van de Diensten;</w:t>
      </w:r>
    </w:p>
    <w:p w14:paraId="305F8ADE" w14:textId="77777777" w:rsidR="008333B3" w:rsidRPr="00DC3F3F" w:rsidRDefault="008333B3" w:rsidP="008333B3">
      <w:pPr>
        <w:pStyle w:val="Lijstalinea"/>
        <w:tabs>
          <w:tab w:val="left" w:pos="-1440"/>
          <w:tab w:val="left" w:pos="-720"/>
          <w:tab w:val="left" w:pos="0"/>
        </w:tabs>
        <w:spacing w:line="240" w:lineRule="auto"/>
        <w:ind w:left="1276" w:hanging="196"/>
        <w:jc w:val="both"/>
        <w:rPr>
          <w:rFonts w:ascii="Arial" w:hAnsi="Arial" w:cs="Arial"/>
          <w:bCs w:val="0"/>
          <w:szCs w:val="18"/>
        </w:rPr>
      </w:pPr>
      <w:r w:rsidRPr="00DC3F3F">
        <w:rPr>
          <w:rFonts w:ascii="Arial" w:hAnsi="Arial" w:cs="Arial"/>
          <w:szCs w:val="18"/>
        </w:rPr>
        <w:t>b.</w:t>
      </w:r>
      <w:r w:rsidRPr="00DC3F3F">
        <w:rPr>
          <w:rFonts w:ascii="Arial" w:hAnsi="Arial" w:cs="Arial"/>
          <w:szCs w:val="18"/>
        </w:rPr>
        <w:tab/>
        <w:t xml:space="preserve">zijn recht op schadevergoeding, voor zover de schade groter is dan het boetebedrag voor die betreffende overtreding; </w:t>
      </w:r>
    </w:p>
    <w:p w14:paraId="5C5F4030" w14:textId="77777777" w:rsidR="008333B3" w:rsidRPr="00DC3F3F" w:rsidRDefault="008333B3" w:rsidP="008333B3">
      <w:pPr>
        <w:pStyle w:val="Lijstalinea"/>
        <w:tabs>
          <w:tab w:val="left" w:pos="-1440"/>
          <w:tab w:val="left" w:pos="-720"/>
          <w:tab w:val="left" w:pos="0"/>
        </w:tabs>
        <w:spacing w:line="240" w:lineRule="auto"/>
        <w:ind w:left="1276" w:hanging="196"/>
        <w:jc w:val="both"/>
        <w:rPr>
          <w:rFonts w:ascii="Arial" w:hAnsi="Arial" w:cs="Arial"/>
          <w:szCs w:val="18"/>
        </w:rPr>
      </w:pPr>
      <w:r w:rsidRPr="00DC3F3F">
        <w:rPr>
          <w:rFonts w:ascii="Arial" w:hAnsi="Arial" w:cs="Arial"/>
          <w:szCs w:val="18"/>
        </w:rPr>
        <w:t>c.</w:t>
      </w:r>
      <w:r w:rsidRPr="00DC3F3F">
        <w:rPr>
          <w:rFonts w:ascii="Arial" w:hAnsi="Arial" w:cs="Arial"/>
          <w:szCs w:val="18"/>
        </w:rPr>
        <w:tab/>
        <w:t>zijn recht de Raamovereenkomst c.q. Bestelopdracht te ontbinden;</w:t>
      </w:r>
    </w:p>
    <w:p w14:paraId="6FC66C00" w14:textId="77777777" w:rsidR="008333B3" w:rsidRPr="00DC3F3F" w:rsidRDefault="008333B3" w:rsidP="008333B3">
      <w:pPr>
        <w:pStyle w:val="Lijstalinea"/>
        <w:tabs>
          <w:tab w:val="left" w:pos="-1440"/>
          <w:tab w:val="left" w:pos="-720"/>
          <w:tab w:val="left" w:pos="0"/>
        </w:tabs>
        <w:spacing w:line="240" w:lineRule="auto"/>
        <w:ind w:left="1276" w:hanging="196"/>
        <w:jc w:val="both"/>
        <w:rPr>
          <w:rFonts w:ascii="Arial" w:hAnsi="Arial" w:cs="Arial"/>
          <w:bCs w:val="0"/>
          <w:szCs w:val="18"/>
        </w:rPr>
      </w:pPr>
    </w:p>
    <w:p w14:paraId="4D2E4D99" w14:textId="214F6BF9" w:rsidR="008333B3" w:rsidRPr="00DC3F3F" w:rsidRDefault="008333B3" w:rsidP="008333B3">
      <w:pPr>
        <w:tabs>
          <w:tab w:val="left" w:pos="-1440"/>
          <w:tab w:val="left" w:pos="-720"/>
          <w:tab w:val="left" w:pos="0"/>
        </w:tabs>
        <w:ind w:left="705" w:hanging="705"/>
        <w:jc w:val="both"/>
        <w:rPr>
          <w:rFonts w:ascii="Arial" w:hAnsi="Arial" w:cs="Arial"/>
          <w:szCs w:val="18"/>
        </w:rPr>
      </w:pPr>
      <w:r w:rsidRPr="00DC3F3F">
        <w:rPr>
          <w:rFonts w:ascii="Arial" w:hAnsi="Arial" w:cs="Arial"/>
          <w:szCs w:val="18"/>
        </w:rPr>
        <w:lastRenderedPageBreak/>
        <w:t xml:space="preserve">3. </w:t>
      </w:r>
      <w:r w:rsidRPr="00DC3F3F">
        <w:rPr>
          <w:rFonts w:ascii="Arial" w:hAnsi="Arial" w:cs="Arial"/>
          <w:szCs w:val="18"/>
        </w:rPr>
        <w:tab/>
        <w:t>Na het beëindigen van deze Raamovereenkomst blijft de geheimhouding voor een periode van vijf (5) jaar van kracht.</w:t>
      </w:r>
    </w:p>
    <w:p w14:paraId="00F9BCBC" w14:textId="77777777" w:rsidR="009D369A" w:rsidRPr="00DC3F3F" w:rsidRDefault="009D369A" w:rsidP="005F30FE">
      <w:pPr>
        <w:suppressAutoHyphens/>
        <w:ind w:left="720" w:right="-1" w:hanging="720"/>
        <w:rPr>
          <w:rFonts w:ascii="Arial" w:hAnsi="Arial" w:cs="Arial"/>
          <w:szCs w:val="18"/>
          <w:lang w:val="nl"/>
        </w:rPr>
      </w:pPr>
    </w:p>
    <w:p w14:paraId="1264DD37" w14:textId="06606EBF" w:rsidR="008333B3" w:rsidRPr="00DC3F3F" w:rsidRDefault="008333B3" w:rsidP="008333B3">
      <w:pPr>
        <w:jc w:val="both"/>
        <w:rPr>
          <w:rFonts w:ascii="Arial" w:hAnsi="Arial" w:cs="Arial"/>
          <w:b/>
          <w:kern w:val="1"/>
          <w:szCs w:val="18"/>
        </w:rPr>
      </w:pPr>
      <w:r w:rsidRPr="00DC3F3F">
        <w:rPr>
          <w:rFonts w:ascii="Arial" w:hAnsi="Arial" w:cs="Arial"/>
          <w:b/>
          <w:kern w:val="1"/>
          <w:szCs w:val="18"/>
        </w:rPr>
        <w:t xml:space="preserve">Artikel </w:t>
      </w:r>
      <w:r w:rsidRPr="00DC3F3F">
        <w:rPr>
          <w:rFonts w:ascii="Arial" w:hAnsi="Arial" w:cs="Arial"/>
          <w:b/>
          <w:kern w:val="1"/>
          <w:szCs w:val="18"/>
        </w:rPr>
        <w:tab/>
        <w:t>1</w:t>
      </w:r>
      <w:r w:rsidR="00DC3F3F" w:rsidRPr="00DC3F3F">
        <w:rPr>
          <w:rFonts w:ascii="Arial" w:hAnsi="Arial" w:cs="Arial"/>
          <w:b/>
          <w:kern w:val="1"/>
          <w:szCs w:val="18"/>
        </w:rPr>
        <w:t>3</w:t>
      </w:r>
      <w:r w:rsidRPr="00DC3F3F">
        <w:rPr>
          <w:rFonts w:ascii="Arial" w:hAnsi="Arial" w:cs="Arial"/>
          <w:b/>
          <w:kern w:val="1"/>
          <w:szCs w:val="18"/>
        </w:rPr>
        <w:tab/>
        <w:t>Ontbinding en opzegging</w:t>
      </w:r>
    </w:p>
    <w:p w14:paraId="42875355" w14:textId="77777777" w:rsidR="008333B3" w:rsidRPr="00DC3F3F" w:rsidRDefault="008333B3" w:rsidP="008333B3">
      <w:pPr>
        <w:jc w:val="both"/>
        <w:rPr>
          <w:rFonts w:ascii="Arial" w:hAnsi="Arial" w:cs="Arial"/>
          <w:b/>
          <w:kern w:val="1"/>
          <w:szCs w:val="18"/>
        </w:rPr>
      </w:pPr>
    </w:p>
    <w:p w14:paraId="5C94C13D" w14:textId="3975186D" w:rsidR="008333B3" w:rsidRPr="00DC3F3F" w:rsidRDefault="008333B3" w:rsidP="008333B3">
      <w:pPr>
        <w:pStyle w:val="Lijstalinea"/>
        <w:numPr>
          <w:ilvl w:val="0"/>
          <w:numId w:val="30"/>
        </w:numPr>
        <w:spacing w:after="200" w:line="240" w:lineRule="auto"/>
        <w:ind w:hanging="720"/>
        <w:jc w:val="both"/>
        <w:rPr>
          <w:rFonts w:ascii="Arial" w:hAnsi="Arial" w:cs="Arial"/>
          <w:kern w:val="1"/>
          <w:szCs w:val="18"/>
        </w:rPr>
      </w:pPr>
      <w:r w:rsidRPr="00DC3F3F">
        <w:rPr>
          <w:rFonts w:ascii="Arial" w:hAnsi="Arial" w:cs="Arial"/>
          <w:kern w:val="1"/>
          <w:szCs w:val="18"/>
        </w:rPr>
        <w:t>De in artikel 22 ARVODI- 2018 en elders in de Raamovereenkomst en ARVODI- 2018 opgenomen bepalingen ten aanzien van ontbinding, gelden voor zowel de Raamovereenkomst in het geheel als gedeeltelijk (d.w.z. voor een of meer percelen) als voor elke Bestelopdracht afzonderlijk.</w:t>
      </w:r>
    </w:p>
    <w:p w14:paraId="51C62770" w14:textId="77777777" w:rsidR="008333B3" w:rsidRPr="00DC3F3F" w:rsidRDefault="008333B3" w:rsidP="008333B3">
      <w:pPr>
        <w:pStyle w:val="Lijstalinea"/>
        <w:spacing w:line="240" w:lineRule="auto"/>
        <w:jc w:val="both"/>
        <w:rPr>
          <w:rFonts w:ascii="Arial" w:hAnsi="Arial" w:cs="Arial"/>
          <w:kern w:val="1"/>
          <w:szCs w:val="18"/>
        </w:rPr>
      </w:pPr>
    </w:p>
    <w:p w14:paraId="39E3CB34" w14:textId="77777777" w:rsidR="008333B3" w:rsidRPr="00DC3F3F" w:rsidRDefault="008333B3" w:rsidP="008333B3">
      <w:pPr>
        <w:pStyle w:val="Lijstalinea"/>
        <w:numPr>
          <w:ilvl w:val="0"/>
          <w:numId w:val="30"/>
        </w:numPr>
        <w:spacing w:after="200" w:line="240" w:lineRule="auto"/>
        <w:ind w:hanging="720"/>
        <w:jc w:val="both"/>
        <w:rPr>
          <w:rFonts w:ascii="Arial" w:hAnsi="Arial" w:cs="Arial"/>
          <w:szCs w:val="18"/>
        </w:rPr>
      </w:pPr>
      <w:r w:rsidRPr="00DC3F3F">
        <w:rPr>
          <w:rFonts w:ascii="Arial" w:hAnsi="Arial" w:cs="Arial"/>
          <w:szCs w:val="18"/>
        </w:rPr>
        <w:t>De Raamovereenkomst kan door Opdrachtgever worden opgezegd met in acht name van een opzegtermijn van één (1) maand indien de maximale hoeveelheid c.q. waarde per perceel zoals nader gespecificeerd in de Aanbestedingsstukken is bereikt of deze door een eerstvolgende Bestelopdracht kan worden overschreden, zonder dat daardoor enig recht op schadevergoeding ontstaat.</w:t>
      </w:r>
    </w:p>
    <w:p w14:paraId="72F769B9" w14:textId="77777777" w:rsidR="008333B3" w:rsidRPr="00DC3F3F" w:rsidRDefault="008333B3" w:rsidP="008333B3">
      <w:pPr>
        <w:pStyle w:val="Lijstalinea"/>
        <w:spacing w:line="240" w:lineRule="auto"/>
        <w:jc w:val="both"/>
        <w:rPr>
          <w:rFonts w:ascii="Arial" w:hAnsi="Arial" w:cs="Arial"/>
          <w:kern w:val="1"/>
          <w:szCs w:val="18"/>
        </w:rPr>
      </w:pPr>
    </w:p>
    <w:p w14:paraId="189FC443" w14:textId="77777777" w:rsidR="008333B3" w:rsidRPr="00DC3F3F" w:rsidRDefault="008333B3" w:rsidP="008333B3">
      <w:pPr>
        <w:pStyle w:val="Lijstalinea"/>
        <w:numPr>
          <w:ilvl w:val="0"/>
          <w:numId w:val="30"/>
        </w:numPr>
        <w:spacing w:after="200" w:line="240" w:lineRule="auto"/>
        <w:ind w:hanging="720"/>
        <w:jc w:val="both"/>
        <w:rPr>
          <w:rFonts w:ascii="Arial" w:hAnsi="Arial" w:cs="Arial"/>
          <w:szCs w:val="18"/>
        </w:rPr>
      </w:pPr>
      <w:r w:rsidRPr="00DC3F3F">
        <w:rPr>
          <w:rFonts w:ascii="Arial" w:hAnsi="Arial" w:cs="Arial"/>
          <w:kern w:val="1"/>
          <w:szCs w:val="18"/>
        </w:rPr>
        <w:t>Verplichtingen tussen Partijen over en weer aangegaan, welke naar hun aard bestemd zijn om ook na ontbinding/beëindiging van de Raamovereenkomst c.q. Bestelopdracht voort te duren, blijven na ontbinding/beëindiging van deze Raamovereenkomst c.q. desbetreffende Bestelopdracht bestaan. Tot deze verplichtingen behoren onder meer:</w:t>
      </w:r>
    </w:p>
    <w:p w14:paraId="4439011A" w14:textId="77777777" w:rsidR="008333B3" w:rsidRPr="00DC3F3F" w:rsidRDefault="008333B3" w:rsidP="008333B3">
      <w:pPr>
        <w:pStyle w:val="Lijstalinea"/>
        <w:numPr>
          <w:ilvl w:val="0"/>
          <w:numId w:val="31"/>
        </w:numPr>
        <w:spacing w:after="200" w:line="240" w:lineRule="auto"/>
        <w:jc w:val="both"/>
        <w:rPr>
          <w:rFonts w:ascii="Arial" w:hAnsi="Arial" w:cs="Arial"/>
          <w:kern w:val="1"/>
          <w:szCs w:val="18"/>
        </w:rPr>
      </w:pPr>
      <w:r w:rsidRPr="00DC3F3F">
        <w:rPr>
          <w:rFonts w:ascii="Arial" w:hAnsi="Arial" w:cs="Arial"/>
          <w:kern w:val="1"/>
          <w:szCs w:val="18"/>
        </w:rPr>
        <w:t>Geheimhouding;</w:t>
      </w:r>
    </w:p>
    <w:p w14:paraId="59EC1637" w14:textId="77777777" w:rsidR="008333B3" w:rsidRPr="00DC3F3F" w:rsidRDefault="008333B3" w:rsidP="008333B3">
      <w:pPr>
        <w:pStyle w:val="Lijstalinea"/>
        <w:numPr>
          <w:ilvl w:val="0"/>
          <w:numId w:val="31"/>
        </w:numPr>
        <w:spacing w:after="200" w:line="240" w:lineRule="auto"/>
        <w:jc w:val="both"/>
        <w:rPr>
          <w:rFonts w:ascii="Arial" w:hAnsi="Arial" w:cs="Arial"/>
          <w:kern w:val="1"/>
          <w:szCs w:val="18"/>
        </w:rPr>
      </w:pPr>
      <w:r w:rsidRPr="00DC3F3F">
        <w:rPr>
          <w:rFonts w:ascii="Arial" w:hAnsi="Arial" w:cs="Arial"/>
          <w:kern w:val="1"/>
          <w:szCs w:val="18"/>
        </w:rPr>
        <w:t>Garanties;</w:t>
      </w:r>
    </w:p>
    <w:p w14:paraId="511D18AB" w14:textId="77777777" w:rsidR="008333B3" w:rsidRPr="00DC3F3F" w:rsidRDefault="008333B3" w:rsidP="008333B3">
      <w:pPr>
        <w:pStyle w:val="Lijstalinea"/>
        <w:numPr>
          <w:ilvl w:val="0"/>
          <w:numId w:val="31"/>
        </w:numPr>
        <w:spacing w:after="200" w:line="240" w:lineRule="auto"/>
        <w:jc w:val="both"/>
        <w:rPr>
          <w:rFonts w:ascii="Arial" w:hAnsi="Arial" w:cs="Arial"/>
          <w:kern w:val="1"/>
          <w:szCs w:val="18"/>
        </w:rPr>
      </w:pPr>
      <w:r w:rsidRPr="00DC3F3F">
        <w:rPr>
          <w:rFonts w:ascii="Arial" w:hAnsi="Arial" w:cs="Arial"/>
          <w:kern w:val="1"/>
          <w:szCs w:val="18"/>
        </w:rPr>
        <w:t>Aansprakelijkheid;</w:t>
      </w:r>
    </w:p>
    <w:p w14:paraId="6448260B" w14:textId="77777777" w:rsidR="008333B3" w:rsidRPr="00DC3F3F" w:rsidRDefault="008333B3" w:rsidP="008333B3">
      <w:pPr>
        <w:pStyle w:val="Lijstalinea"/>
        <w:numPr>
          <w:ilvl w:val="0"/>
          <w:numId w:val="31"/>
        </w:numPr>
        <w:spacing w:after="200" w:line="240" w:lineRule="auto"/>
        <w:jc w:val="both"/>
        <w:rPr>
          <w:rFonts w:ascii="Arial" w:hAnsi="Arial" w:cs="Arial"/>
          <w:kern w:val="1"/>
          <w:szCs w:val="18"/>
        </w:rPr>
      </w:pPr>
      <w:r w:rsidRPr="00DC3F3F">
        <w:rPr>
          <w:rFonts w:ascii="Arial" w:hAnsi="Arial" w:cs="Arial"/>
          <w:kern w:val="1"/>
          <w:szCs w:val="18"/>
        </w:rPr>
        <w:t xml:space="preserve">Toepasselijk recht en bevoegde rechter. </w:t>
      </w:r>
    </w:p>
    <w:p w14:paraId="3EE8709A" w14:textId="77777777" w:rsidR="008333B3" w:rsidRPr="00DC3F3F" w:rsidRDefault="008333B3" w:rsidP="008333B3">
      <w:pPr>
        <w:pStyle w:val="Lijstalinea"/>
        <w:spacing w:line="240" w:lineRule="auto"/>
        <w:jc w:val="both"/>
        <w:rPr>
          <w:rFonts w:ascii="Arial" w:hAnsi="Arial" w:cs="Arial"/>
          <w:kern w:val="1"/>
          <w:szCs w:val="18"/>
        </w:rPr>
      </w:pPr>
    </w:p>
    <w:p w14:paraId="7634A067" w14:textId="04DDAE01" w:rsidR="008333B3" w:rsidRPr="00DC3F3F" w:rsidRDefault="008333B3" w:rsidP="008333B3">
      <w:pPr>
        <w:pStyle w:val="Lijstalinea"/>
        <w:numPr>
          <w:ilvl w:val="0"/>
          <w:numId w:val="30"/>
        </w:numPr>
        <w:spacing w:after="200" w:line="240" w:lineRule="auto"/>
        <w:ind w:hanging="720"/>
        <w:jc w:val="both"/>
        <w:rPr>
          <w:rFonts w:ascii="Arial" w:hAnsi="Arial" w:cs="Arial"/>
          <w:kern w:val="1"/>
          <w:szCs w:val="18"/>
        </w:rPr>
      </w:pPr>
      <w:r w:rsidRPr="00DC3F3F">
        <w:rPr>
          <w:rFonts w:ascii="Arial" w:hAnsi="Arial" w:cs="Arial"/>
          <w:szCs w:val="18"/>
          <w:lang w:val="nl"/>
        </w:rPr>
        <w:t>Aanvullend op artikel 22 (Ontbinding en opzegging) van de ARVODI-2018 heeft Opdrachtgever het recht om de Raamovereenomst geheel of gedeeltelijk (d.w.z. voor een of meerdere percelen) dan wel een Bestelopdracht direct en zonder ingebrekestelling geheel of gedeeltelijk buiten rechte te ontbinden wanneer wordt vastgesteld dat:</w:t>
      </w:r>
    </w:p>
    <w:p w14:paraId="5BFA952A" w14:textId="77777777" w:rsidR="008333B3" w:rsidRPr="00DC3F3F" w:rsidRDefault="008333B3" w:rsidP="008333B3">
      <w:pPr>
        <w:suppressAutoHyphens/>
        <w:ind w:left="1560" w:right="-1" w:hanging="852"/>
        <w:jc w:val="both"/>
        <w:rPr>
          <w:rFonts w:ascii="Arial" w:hAnsi="Arial" w:cs="Arial"/>
          <w:szCs w:val="18"/>
          <w:lang w:val="nl"/>
        </w:rPr>
      </w:pPr>
      <w:r w:rsidRPr="00DC3F3F">
        <w:rPr>
          <w:rFonts w:ascii="Arial" w:hAnsi="Arial" w:cs="Arial"/>
          <w:szCs w:val="18"/>
          <w:lang w:val="nl"/>
        </w:rPr>
        <w:t>a.</w:t>
      </w:r>
      <w:r w:rsidRPr="00DC3F3F">
        <w:rPr>
          <w:rFonts w:ascii="Arial" w:hAnsi="Arial" w:cs="Arial"/>
          <w:szCs w:val="18"/>
          <w:lang w:val="nl"/>
        </w:rPr>
        <w:tab/>
        <w:t>de Opdrachtnemer verkeert in een van de uitsluitingsgronden als gesteld in het Beschrijvend document;</w:t>
      </w:r>
    </w:p>
    <w:p w14:paraId="37394EF0" w14:textId="77777777" w:rsidR="008333B3" w:rsidRPr="00DC3F3F" w:rsidRDefault="008333B3" w:rsidP="008333B3">
      <w:pPr>
        <w:suppressAutoHyphens/>
        <w:ind w:left="1560" w:right="-1" w:hanging="852"/>
        <w:jc w:val="both"/>
        <w:rPr>
          <w:rFonts w:ascii="Arial" w:hAnsi="Arial" w:cs="Arial"/>
          <w:szCs w:val="18"/>
          <w:lang w:val="nl"/>
        </w:rPr>
      </w:pPr>
      <w:r w:rsidRPr="00DC3F3F">
        <w:rPr>
          <w:rFonts w:ascii="Arial" w:hAnsi="Arial" w:cs="Arial"/>
          <w:szCs w:val="18"/>
          <w:lang w:val="nl"/>
        </w:rPr>
        <w:t xml:space="preserve">b.  </w:t>
      </w:r>
      <w:r w:rsidRPr="00DC3F3F">
        <w:rPr>
          <w:rFonts w:ascii="Arial" w:hAnsi="Arial" w:cs="Arial"/>
          <w:szCs w:val="18"/>
          <w:lang w:val="nl"/>
        </w:rPr>
        <w:tab/>
        <w:t>de Opdrachtnemer niet meer voldoet aan de geschiktheisseisen als gesteld in het Beschrijvend document;</w:t>
      </w:r>
    </w:p>
    <w:p w14:paraId="2C962F7F" w14:textId="48B5B7C8" w:rsidR="008333B3" w:rsidRPr="00DC3F3F" w:rsidRDefault="008333B3" w:rsidP="008333B3">
      <w:pPr>
        <w:suppressAutoHyphens/>
        <w:ind w:left="1560" w:right="-1" w:hanging="852"/>
        <w:jc w:val="both"/>
        <w:rPr>
          <w:rFonts w:ascii="Arial" w:hAnsi="Arial" w:cs="Arial"/>
          <w:szCs w:val="18"/>
          <w:lang w:val="nl"/>
        </w:rPr>
      </w:pPr>
      <w:r w:rsidRPr="00DC3F3F">
        <w:rPr>
          <w:rFonts w:ascii="Arial" w:hAnsi="Arial" w:cs="Arial"/>
          <w:szCs w:val="18"/>
          <w:lang w:val="nl"/>
        </w:rPr>
        <w:t xml:space="preserve">c. </w:t>
      </w:r>
      <w:r w:rsidRPr="00DC3F3F">
        <w:rPr>
          <w:rFonts w:ascii="Arial" w:hAnsi="Arial" w:cs="Arial"/>
          <w:szCs w:val="18"/>
          <w:lang w:val="nl"/>
        </w:rPr>
        <w:tab/>
        <w:t>de Opdrachtnemer niet meer voldoet aan d</w:t>
      </w:r>
      <w:r w:rsidR="005C47A4" w:rsidRPr="00DC3F3F">
        <w:rPr>
          <w:rFonts w:ascii="Arial" w:hAnsi="Arial" w:cs="Arial"/>
          <w:szCs w:val="18"/>
          <w:lang w:val="nl"/>
        </w:rPr>
        <w:t xml:space="preserve">e eisen als gesteld in Bijlage </w:t>
      </w:r>
      <w:r w:rsidR="00E3723C">
        <w:rPr>
          <w:rFonts w:ascii="Arial" w:hAnsi="Arial" w:cs="Arial"/>
          <w:szCs w:val="18"/>
          <w:lang w:val="nl"/>
        </w:rPr>
        <w:t>1</w:t>
      </w:r>
      <w:r w:rsidRPr="00DC3F3F">
        <w:rPr>
          <w:rFonts w:ascii="Arial" w:hAnsi="Arial" w:cs="Arial"/>
          <w:szCs w:val="18"/>
          <w:lang w:val="nl"/>
        </w:rPr>
        <w:t xml:space="preserve"> (specificatie van de opdracht) van het Beschrijvend document.</w:t>
      </w:r>
    </w:p>
    <w:p w14:paraId="18A8DA9B" w14:textId="77777777" w:rsidR="008333B3" w:rsidRPr="00DC3F3F" w:rsidRDefault="008333B3" w:rsidP="008333B3">
      <w:pPr>
        <w:suppressAutoHyphens/>
        <w:ind w:left="1560" w:right="-1" w:hanging="852"/>
        <w:jc w:val="both"/>
        <w:rPr>
          <w:rFonts w:ascii="Arial" w:hAnsi="Arial" w:cs="Arial"/>
          <w:szCs w:val="18"/>
          <w:lang w:val="nl"/>
        </w:rPr>
      </w:pPr>
      <w:r w:rsidRPr="00DC3F3F">
        <w:rPr>
          <w:rFonts w:ascii="Arial" w:hAnsi="Arial" w:cs="Arial"/>
          <w:szCs w:val="18"/>
          <w:lang w:val="nl"/>
        </w:rPr>
        <w:t>d.</w:t>
      </w:r>
      <w:r w:rsidRPr="00DC3F3F">
        <w:rPr>
          <w:rFonts w:ascii="Arial" w:hAnsi="Arial" w:cs="Arial"/>
          <w:szCs w:val="18"/>
          <w:lang w:val="nl"/>
        </w:rPr>
        <w:tab/>
        <w:t>door handelen of nalaten van Opdrachtnemer, daaronder mede verstaan diens Personeel, de Opdrachtgever en/of dienst Personeel in gevaar is of wordt gebracht, en/of het imgao van Opdrachtgever is of wordt geschaad.</w:t>
      </w:r>
      <w:r w:rsidRPr="00DC3F3F">
        <w:rPr>
          <w:rFonts w:ascii="Arial" w:hAnsi="Arial" w:cs="Arial"/>
          <w:szCs w:val="18"/>
          <w:lang w:val="nl"/>
        </w:rPr>
        <w:br/>
      </w:r>
    </w:p>
    <w:p w14:paraId="20D71A04" w14:textId="56F0C4F0" w:rsidR="008333B3" w:rsidRPr="00DC3F3F" w:rsidRDefault="008333B3" w:rsidP="008333B3">
      <w:pPr>
        <w:pStyle w:val="Lijstalinea"/>
        <w:numPr>
          <w:ilvl w:val="0"/>
          <w:numId w:val="30"/>
        </w:numPr>
        <w:spacing w:after="200" w:line="240" w:lineRule="auto"/>
        <w:ind w:hanging="720"/>
        <w:jc w:val="both"/>
        <w:rPr>
          <w:rFonts w:ascii="Arial" w:hAnsi="Arial" w:cs="Arial"/>
          <w:kern w:val="1"/>
          <w:szCs w:val="18"/>
        </w:rPr>
      </w:pPr>
      <w:r w:rsidRPr="00DC3F3F">
        <w:rPr>
          <w:rFonts w:ascii="Arial" w:hAnsi="Arial" w:cs="Arial"/>
          <w:szCs w:val="18"/>
          <w:lang w:val="nl"/>
        </w:rPr>
        <w:t xml:space="preserve">Aanvullend op artikel 22 (Ontbinding en opzegging) van de ARVODI-2018 heeft Opdrachtgever het recht om de Raamovereenkomst geheel of gedeeltelijk (d.w.z. voor een of meerdere percelen als genoemd in Bijlage B (DAP)) dan wel een Bestelopdracht na een voorafgaande ingebrekestelling geheel of gedeeltelijk buiten rechte te ontbinden wanneer wordt vastgesteld dat Opdrachtnemer is verzuim is met betrekking tot hetgeen door hem is aangeboden in zijn Inschrijving ten aanzien van Wensen als gevraagd in het Beschrijvend document. Meer concreet betreft dit de door Opdrachtnemer in zijn Inschrijving aangeboden kwaliteit op de </w:t>
      </w:r>
      <w:r w:rsidR="008D17D7">
        <w:rPr>
          <w:rFonts w:ascii="Arial" w:hAnsi="Arial" w:cs="Arial"/>
          <w:szCs w:val="18"/>
          <w:lang w:val="nl"/>
        </w:rPr>
        <w:t>gunningscriteria Wens 1 &amp; Wens 2.</w:t>
      </w:r>
    </w:p>
    <w:p w14:paraId="770DDDA5" w14:textId="77777777" w:rsidR="008333B3" w:rsidRPr="00DC3F3F" w:rsidRDefault="008333B3" w:rsidP="008333B3">
      <w:pPr>
        <w:pStyle w:val="Lijstalinea"/>
        <w:spacing w:line="240" w:lineRule="auto"/>
        <w:jc w:val="both"/>
        <w:rPr>
          <w:rFonts w:ascii="Arial" w:hAnsi="Arial" w:cs="Arial"/>
          <w:kern w:val="1"/>
          <w:szCs w:val="18"/>
        </w:rPr>
      </w:pPr>
    </w:p>
    <w:p w14:paraId="69FD0D1B" w14:textId="77777777" w:rsidR="008333B3" w:rsidRPr="00DC3F3F" w:rsidRDefault="008333B3" w:rsidP="008333B3">
      <w:pPr>
        <w:pStyle w:val="Lijstalinea"/>
        <w:numPr>
          <w:ilvl w:val="0"/>
          <w:numId w:val="30"/>
        </w:numPr>
        <w:spacing w:after="200" w:line="240" w:lineRule="auto"/>
        <w:ind w:hanging="720"/>
        <w:jc w:val="both"/>
        <w:rPr>
          <w:rFonts w:ascii="Arial" w:hAnsi="Arial" w:cs="Arial"/>
          <w:kern w:val="1"/>
          <w:szCs w:val="18"/>
        </w:rPr>
      </w:pPr>
      <w:r w:rsidRPr="00DC3F3F">
        <w:rPr>
          <w:rFonts w:ascii="Arial" w:hAnsi="Arial" w:cs="Arial"/>
          <w:kern w:val="1"/>
          <w:szCs w:val="18"/>
        </w:rPr>
        <w:t>Opdrachtgever is niet gehouden Opdrachtnemer op enigerlei wijze schadeloos te stellen voor de gevolgen van (tussentijdse) beëindiging of ontbinding op een van de gronden als genoemd in deze Raamovereenkomst of in de ARVODI-2018.</w:t>
      </w:r>
    </w:p>
    <w:p w14:paraId="2BECC2EA" w14:textId="77777777" w:rsidR="008333B3" w:rsidRPr="00DC3F3F" w:rsidRDefault="008333B3" w:rsidP="008333B3">
      <w:pPr>
        <w:pStyle w:val="Lijstalinea"/>
        <w:spacing w:line="240" w:lineRule="auto"/>
        <w:jc w:val="both"/>
        <w:rPr>
          <w:rFonts w:ascii="Arial" w:hAnsi="Arial" w:cs="Arial"/>
          <w:kern w:val="1"/>
          <w:szCs w:val="18"/>
        </w:rPr>
      </w:pPr>
    </w:p>
    <w:p w14:paraId="34FE5962" w14:textId="5F9F8B15" w:rsidR="008333B3" w:rsidRPr="00DC3F3F" w:rsidRDefault="008333B3" w:rsidP="008333B3">
      <w:pPr>
        <w:jc w:val="both"/>
        <w:rPr>
          <w:rFonts w:ascii="Arial" w:hAnsi="Arial" w:cs="Arial"/>
          <w:b/>
          <w:kern w:val="1"/>
          <w:szCs w:val="18"/>
        </w:rPr>
      </w:pPr>
      <w:r w:rsidRPr="00DC3F3F">
        <w:rPr>
          <w:rFonts w:ascii="Arial" w:hAnsi="Arial" w:cs="Arial"/>
          <w:b/>
          <w:kern w:val="1"/>
          <w:szCs w:val="18"/>
        </w:rPr>
        <w:t>Artikel 1</w:t>
      </w:r>
      <w:r w:rsidR="00DC3F3F" w:rsidRPr="00DC3F3F">
        <w:rPr>
          <w:rFonts w:ascii="Arial" w:hAnsi="Arial" w:cs="Arial"/>
          <w:b/>
          <w:kern w:val="1"/>
          <w:szCs w:val="18"/>
        </w:rPr>
        <w:t>4</w:t>
      </w:r>
      <w:r w:rsidRPr="00DC3F3F">
        <w:rPr>
          <w:rFonts w:ascii="Arial" w:hAnsi="Arial" w:cs="Arial"/>
          <w:b/>
          <w:kern w:val="1"/>
          <w:szCs w:val="18"/>
        </w:rPr>
        <w:tab/>
        <w:t>Toepasselijke voorwaarden en wettelijke bepalingen</w:t>
      </w:r>
    </w:p>
    <w:p w14:paraId="1CB7DE4B" w14:textId="77777777" w:rsidR="008333B3" w:rsidRPr="00DC3F3F" w:rsidRDefault="008333B3" w:rsidP="008333B3">
      <w:pPr>
        <w:ind w:left="708" w:firstLine="708"/>
        <w:jc w:val="both"/>
        <w:rPr>
          <w:rFonts w:ascii="Arial" w:hAnsi="Arial" w:cs="Arial"/>
          <w:b/>
          <w:kern w:val="1"/>
          <w:szCs w:val="18"/>
        </w:rPr>
      </w:pPr>
      <w:r w:rsidRPr="00DC3F3F">
        <w:rPr>
          <w:rFonts w:ascii="Arial" w:hAnsi="Arial" w:cs="Arial"/>
          <w:b/>
          <w:kern w:val="1"/>
          <w:szCs w:val="18"/>
        </w:rPr>
        <w:t xml:space="preserve"> </w:t>
      </w:r>
    </w:p>
    <w:p w14:paraId="54D7A6FB" w14:textId="07E846A8" w:rsidR="008333B3" w:rsidRPr="00DC3F3F" w:rsidRDefault="008333B3" w:rsidP="008333B3">
      <w:pPr>
        <w:numPr>
          <w:ilvl w:val="0"/>
          <w:numId w:val="29"/>
        </w:numPr>
        <w:spacing w:line="240" w:lineRule="auto"/>
        <w:jc w:val="both"/>
        <w:rPr>
          <w:rFonts w:ascii="Arial" w:hAnsi="Arial" w:cs="Arial"/>
          <w:szCs w:val="18"/>
        </w:rPr>
      </w:pPr>
      <w:r w:rsidRPr="00DC3F3F">
        <w:rPr>
          <w:rFonts w:ascii="Arial" w:hAnsi="Arial" w:cs="Arial"/>
          <w:szCs w:val="18"/>
        </w:rPr>
        <w:t xml:space="preserve">Op deze Raamovereenkomst en de daaruit voortvloeiende Bestelopdrachten zijn de Algemene Rijksvoorwaarden voor het verstrekken van opdrachten tot het verrichten van Diensten (ARVODI-2018) aanvullend van toepassing, tenzij daar </w:t>
      </w:r>
      <w:r w:rsidRPr="00B45627">
        <w:rPr>
          <w:rFonts w:ascii="Arial" w:hAnsi="Arial" w:cs="Arial"/>
          <w:szCs w:val="18"/>
        </w:rPr>
        <w:t xml:space="preserve">in deze Raamovereenkomst of in een van de Bijlagen bij deze Raamovereenkomst van wordt afgeweken. De ARVODI-2018 is toegevoegd als Bijlage </w:t>
      </w:r>
      <w:r w:rsidR="00B45627" w:rsidRPr="00B45627">
        <w:rPr>
          <w:rFonts w:ascii="Arial" w:hAnsi="Arial" w:cs="Arial"/>
          <w:szCs w:val="18"/>
        </w:rPr>
        <w:t>C</w:t>
      </w:r>
      <w:r w:rsidRPr="00B45627">
        <w:rPr>
          <w:rFonts w:ascii="Arial" w:hAnsi="Arial" w:cs="Arial"/>
          <w:szCs w:val="18"/>
        </w:rPr>
        <w:t xml:space="preserve"> bij</w:t>
      </w:r>
      <w:r w:rsidRPr="00DC3F3F">
        <w:rPr>
          <w:rFonts w:ascii="Arial" w:hAnsi="Arial" w:cs="Arial"/>
          <w:szCs w:val="18"/>
        </w:rPr>
        <w:t xml:space="preserve"> deze Raamovereenkomst.</w:t>
      </w:r>
    </w:p>
    <w:p w14:paraId="702DCCD0" w14:textId="77777777" w:rsidR="008333B3" w:rsidRPr="00DC3F3F" w:rsidRDefault="008333B3" w:rsidP="008333B3">
      <w:pPr>
        <w:ind w:left="705"/>
        <w:jc w:val="both"/>
        <w:rPr>
          <w:rFonts w:ascii="Arial" w:hAnsi="Arial" w:cs="Arial"/>
          <w:szCs w:val="18"/>
        </w:rPr>
      </w:pPr>
    </w:p>
    <w:p w14:paraId="28173B67" w14:textId="77777777" w:rsidR="008333B3" w:rsidRPr="00DC3F3F" w:rsidRDefault="008333B3" w:rsidP="008333B3">
      <w:pPr>
        <w:numPr>
          <w:ilvl w:val="0"/>
          <w:numId w:val="29"/>
        </w:numPr>
        <w:spacing w:line="240" w:lineRule="auto"/>
        <w:jc w:val="both"/>
        <w:rPr>
          <w:rFonts w:ascii="Arial" w:hAnsi="Arial" w:cs="Arial"/>
          <w:kern w:val="1"/>
          <w:szCs w:val="18"/>
        </w:rPr>
      </w:pPr>
      <w:r w:rsidRPr="00DC3F3F">
        <w:rPr>
          <w:rFonts w:ascii="Arial" w:hAnsi="Arial" w:cs="Arial"/>
          <w:szCs w:val="18"/>
        </w:rPr>
        <w:t>Leveringsvoorwaarden en/of algemene voorwaarden van Opdrachtnemer of derden zijn uitdrukkelijk niet van toepassing op deze Raamovereenkomst en Bestelopdrachten.</w:t>
      </w:r>
    </w:p>
    <w:p w14:paraId="1E4EB15E" w14:textId="77777777" w:rsidR="008333B3" w:rsidRPr="00DC3F3F" w:rsidRDefault="008333B3" w:rsidP="008333B3">
      <w:pPr>
        <w:jc w:val="both"/>
        <w:rPr>
          <w:rFonts w:ascii="Arial" w:hAnsi="Arial" w:cs="Arial"/>
          <w:kern w:val="1"/>
          <w:szCs w:val="18"/>
        </w:rPr>
      </w:pPr>
    </w:p>
    <w:p w14:paraId="022DE4A3" w14:textId="77777777" w:rsidR="008333B3" w:rsidRPr="00DC3F3F" w:rsidRDefault="008333B3" w:rsidP="008333B3">
      <w:pPr>
        <w:ind w:left="705"/>
        <w:jc w:val="both"/>
        <w:rPr>
          <w:rFonts w:ascii="Arial" w:hAnsi="Arial" w:cs="Arial"/>
          <w:kern w:val="1"/>
          <w:szCs w:val="18"/>
        </w:rPr>
      </w:pPr>
    </w:p>
    <w:p w14:paraId="7713B597" w14:textId="5121CDB0" w:rsidR="008333B3" w:rsidRPr="00DC3F3F" w:rsidRDefault="008333B3" w:rsidP="008333B3">
      <w:pPr>
        <w:pStyle w:val="Lijstalinea"/>
        <w:numPr>
          <w:ilvl w:val="0"/>
          <w:numId w:val="29"/>
        </w:numPr>
        <w:spacing w:after="200" w:line="240" w:lineRule="auto"/>
        <w:jc w:val="both"/>
        <w:rPr>
          <w:rFonts w:ascii="Arial" w:hAnsi="Arial" w:cs="Arial"/>
          <w:szCs w:val="18"/>
        </w:rPr>
      </w:pPr>
      <w:r w:rsidRPr="00DC3F3F">
        <w:rPr>
          <w:rFonts w:ascii="Arial" w:hAnsi="Arial" w:cs="Arial"/>
          <w:color w:val="000000"/>
          <w:szCs w:val="18"/>
        </w:rPr>
        <w:t>Opdrachtnemer houdt zich bij het verrichten van zijn verplichtingen onder de Raamovereenkomst aan alle toepasselijke wet- en regelgeving, onder andere (doch niet uitsluitend) op het gebied van veiligheid, privacy, arbeidsomstandigheden, Wet arbeid vreemdelingen, Wet op de identificatieplicht, milieu, belastingen en sociale verzekeringen. De hiermee gemoeide kosten, bijvoorbeeld voor vergunningen of ontheffingen, zijn voor rekening voor Opdrachtnemer.</w:t>
      </w:r>
      <w:r w:rsidRPr="00DC3F3F">
        <w:rPr>
          <w:rFonts w:ascii="Arial" w:hAnsi="Arial" w:cs="Arial"/>
          <w:szCs w:val="18"/>
        </w:rPr>
        <w:t xml:space="preserve"> </w:t>
      </w:r>
      <w:r w:rsidRPr="00DC3F3F">
        <w:rPr>
          <w:rFonts w:ascii="Arial" w:hAnsi="Arial" w:cs="Arial"/>
          <w:color w:val="000000"/>
          <w:szCs w:val="18"/>
        </w:rPr>
        <w:t xml:space="preserve">Opdrachtnemer zal tevens de in te zetten </w:t>
      </w:r>
      <w:r w:rsidR="005C47A4" w:rsidRPr="00DC3F3F">
        <w:rPr>
          <w:rFonts w:ascii="Arial" w:hAnsi="Arial" w:cs="Arial"/>
          <w:szCs w:val="18"/>
        </w:rPr>
        <w:t>specialisten</w:t>
      </w:r>
      <w:r w:rsidRPr="00DC3F3F">
        <w:rPr>
          <w:rFonts w:ascii="Arial" w:hAnsi="Arial" w:cs="Arial"/>
          <w:color w:val="000000"/>
          <w:szCs w:val="18"/>
        </w:rPr>
        <w:t xml:space="preserve">, zijn overige personeelsleden en de overige partijen van wie hij zich bij de uitvoering van de Raamovereenkomst c.q. Bestelopdracht bedient, verplichten deze bepalingen na te </w:t>
      </w:r>
      <w:r w:rsidR="005C47A4" w:rsidRPr="00DC3F3F">
        <w:rPr>
          <w:rFonts w:ascii="Arial" w:hAnsi="Arial" w:cs="Arial"/>
          <w:color w:val="000000"/>
          <w:szCs w:val="18"/>
        </w:rPr>
        <w:t>leven.</w:t>
      </w:r>
    </w:p>
    <w:p w14:paraId="4A2A47FC" w14:textId="7EE8C79C" w:rsidR="008333B3" w:rsidRPr="00DC3F3F" w:rsidRDefault="008333B3" w:rsidP="008333B3">
      <w:pPr>
        <w:jc w:val="both"/>
        <w:rPr>
          <w:rFonts w:ascii="Arial" w:hAnsi="Arial" w:cs="Arial"/>
          <w:szCs w:val="18"/>
        </w:rPr>
      </w:pPr>
      <w:r w:rsidRPr="00DC3F3F">
        <w:rPr>
          <w:rFonts w:ascii="Arial" w:hAnsi="Arial" w:cs="Arial"/>
          <w:szCs w:val="18"/>
        </w:rPr>
        <w:t xml:space="preserve">Aldus overeengekomen op </w:t>
      </w:r>
      <w:r w:rsidRPr="00DC3F3F">
        <w:rPr>
          <w:rFonts w:ascii="Arial" w:hAnsi="Arial" w:cs="Arial"/>
          <w:color w:val="4F81BD" w:themeColor="accent1"/>
          <w:szCs w:val="18"/>
        </w:rPr>
        <w:t>[datum]</w:t>
      </w:r>
      <w:r w:rsidRPr="00DC3F3F">
        <w:rPr>
          <w:rFonts w:ascii="Arial" w:hAnsi="Arial" w:cs="Arial"/>
          <w:szCs w:val="18"/>
        </w:rPr>
        <w:t>, vastgelegd in 1</w:t>
      </w:r>
      <w:r w:rsidR="00C00662">
        <w:rPr>
          <w:rFonts w:ascii="Arial" w:hAnsi="Arial" w:cs="Arial"/>
          <w:szCs w:val="18"/>
        </w:rPr>
        <w:t>4</w:t>
      </w:r>
      <w:r w:rsidRPr="00DC3F3F">
        <w:rPr>
          <w:rFonts w:ascii="Arial" w:hAnsi="Arial" w:cs="Arial"/>
          <w:szCs w:val="18"/>
        </w:rPr>
        <w:t xml:space="preserve"> artikelen en </w:t>
      </w:r>
      <w:r w:rsidR="009D186E">
        <w:rPr>
          <w:rFonts w:ascii="Arial" w:hAnsi="Arial" w:cs="Arial"/>
          <w:szCs w:val="18"/>
        </w:rPr>
        <w:t>drie</w:t>
      </w:r>
      <w:r w:rsidR="009D186E" w:rsidRPr="00DC3F3F">
        <w:rPr>
          <w:rFonts w:ascii="Arial" w:hAnsi="Arial" w:cs="Arial"/>
          <w:szCs w:val="18"/>
        </w:rPr>
        <w:t xml:space="preserve"> </w:t>
      </w:r>
      <w:r w:rsidRPr="00DC3F3F">
        <w:rPr>
          <w:rFonts w:ascii="Arial" w:hAnsi="Arial" w:cs="Arial"/>
          <w:szCs w:val="18"/>
        </w:rPr>
        <w:t xml:space="preserve">Bijlagen en in tweevoud </w:t>
      </w:r>
      <w:r w:rsidRPr="00DC3F3F">
        <w:rPr>
          <w:rFonts w:ascii="Arial" w:hAnsi="Arial" w:cs="Arial"/>
          <w:szCs w:val="18"/>
        </w:rPr>
        <w:br/>
        <w:t>onderte</w:t>
      </w:r>
      <w:r w:rsidRPr="00DC3F3F">
        <w:rPr>
          <w:rFonts w:ascii="Arial" w:hAnsi="Arial" w:cs="Arial"/>
          <w:szCs w:val="18"/>
        </w:rPr>
        <w:softHyphen/>
        <w:t>kend.</w:t>
      </w:r>
    </w:p>
    <w:p w14:paraId="53185833" w14:textId="77777777" w:rsidR="008333B3" w:rsidRPr="00DC3F3F" w:rsidRDefault="008333B3" w:rsidP="008333B3">
      <w:pPr>
        <w:jc w:val="both"/>
        <w:rPr>
          <w:rFonts w:ascii="Arial" w:hAnsi="Arial" w:cs="Arial"/>
          <w:szCs w:val="18"/>
        </w:rPr>
      </w:pPr>
    </w:p>
    <w:p w14:paraId="67FC8B92" w14:textId="77777777" w:rsidR="008333B3" w:rsidRPr="00DC3F3F" w:rsidRDefault="008333B3" w:rsidP="008333B3">
      <w:pPr>
        <w:jc w:val="both"/>
        <w:rPr>
          <w:rFonts w:ascii="Arial" w:hAnsi="Arial" w:cs="Arial"/>
          <w:szCs w:val="18"/>
        </w:rPr>
      </w:pPr>
    </w:p>
    <w:p w14:paraId="5E834138" w14:textId="77777777" w:rsidR="008333B3" w:rsidRPr="00DC3F3F" w:rsidRDefault="008333B3" w:rsidP="008333B3">
      <w:pPr>
        <w:ind w:left="5664" w:hanging="5664"/>
        <w:jc w:val="both"/>
        <w:rPr>
          <w:rFonts w:ascii="Arial" w:hAnsi="Arial" w:cs="Arial"/>
          <w:szCs w:val="18"/>
        </w:rPr>
      </w:pPr>
      <w:r w:rsidRPr="00DC3F3F">
        <w:rPr>
          <w:rFonts w:ascii="Arial" w:hAnsi="Arial" w:cs="Arial"/>
          <w:szCs w:val="18"/>
        </w:rPr>
        <w:t>Namens Opdrachtgever</w:t>
      </w:r>
      <w:r w:rsidRPr="00DC3F3F">
        <w:rPr>
          <w:rFonts w:ascii="Arial" w:hAnsi="Arial" w:cs="Arial"/>
          <w:szCs w:val="18"/>
        </w:rPr>
        <w:tab/>
        <w:t xml:space="preserve">Namens Opdrachtnemer </w:t>
      </w:r>
    </w:p>
    <w:p w14:paraId="6C69F1BC" w14:textId="77777777" w:rsidR="008333B3" w:rsidRPr="00DC3F3F" w:rsidRDefault="008333B3" w:rsidP="008333B3">
      <w:pPr>
        <w:ind w:left="5664" w:hanging="5664"/>
        <w:jc w:val="both"/>
        <w:rPr>
          <w:rFonts w:ascii="Arial" w:hAnsi="Arial" w:cs="Arial"/>
          <w:szCs w:val="18"/>
        </w:rPr>
      </w:pPr>
    </w:p>
    <w:p w14:paraId="376BA4D2" w14:textId="77777777" w:rsidR="008333B3" w:rsidRPr="00DC3F3F" w:rsidRDefault="008333B3" w:rsidP="008333B3">
      <w:pPr>
        <w:tabs>
          <w:tab w:val="left" w:pos="-720"/>
          <w:tab w:val="left" w:pos="426"/>
          <w:tab w:val="left" w:pos="1440"/>
          <w:tab w:val="left" w:pos="2160"/>
          <w:tab w:val="left" w:pos="2880"/>
          <w:tab w:val="left" w:pos="3600"/>
          <w:tab w:val="left" w:pos="4320"/>
          <w:tab w:val="left" w:pos="5040"/>
          <w:tab w:val="left" w:pos="567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240"/>
        <w:ind w:left="5664" w:hanging="5664"/>
        <w:jc w:val="both"/>
        <w:rPr>
          <w:rFonts w:ascii="Arial" w:hAnsi="Arial" w:cs="Arial"/>
          <w:szCs w:val="18"/>
        </w:rPr>
      </w:pPr>
      <w:r w:rsidRPr="00DC3F3F">
        <w:rPr>
          <w:rFonts w:ascii="Arial" w:hAnsi="Arial" w:cs="Arial"/>
          <w:szCs w:val="18"/>
        </w:rPr>
        <w:t>Ministerie van Financiën</w:t>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color w:val="0070C0"/>
          <w:szCs w:val="18"/>
        </w:rPr>
        <w:t>[naam onderneming]</w:t>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p>
    <w:p w14:paraId="379ED8F1" w14:textId="77777777" w:rsidR="008333B3" w:rsidRPr="00DC3F3F" w:rsidRDefault="008333B3" w:rsidP="008333B3">
      <w:pPr>
        <w:jc w:val="both"/>
        <w:rPr>
          <w:rFonts w:ascii="Arial" w:hAnsi="Arial" w:cs="Arial"/>
          <w:szCs w:val="18"/>
        </w:rPr>
      </w:pPr>
    </w:p>
    <w:p w14:paraId="63F5686B" w14:textId="77777777" w:rsidR="008333B3" w:rsidRPr="00DC3F3F" w:rsidRDefault="008333B3" w:rsidP="008333B3">
      <w:pPr>
        <w:jc w:val="both"/>
        <w:rPr>
          <w:rFonts w:ascii="Arial" w:hAnsi="Arial" w:cs="Arial"/>
          <w:szCs w:val="18"/>
        </w:rPr>
      </w:pPr>
    </w:p>
    <w:p w14:paraId="58B3CD07" w14:textId="77777777" w:rsidR="008333B3" w:rsidRPr="00DC3F3F" w:rsidRDefault="008333B3" w:rsidP="008333B3">
      <w:pPr>
        <w:jc w:val="both"/>
        <w:rPr>
          <w:rFonts w:ascii="Arial" w:hAnsi="Arial" w:cs="Arial"/>
          <w:szCs w:val="18"/>
        </w:rPr>
      </w:pPr>
    </w:p>
    <w:p w14:paraId="04CD5E90" w14:textId="77777777" w:rsidR="008333B3" w:rsidRPr="00DC3F3F" w:rsidRDefault="008333B3" w:rsidP="008333B3">
      <w:pPr>
        <w:jc w:val="both"/>
        <w:rPr>
          <w:rFonts w:ascii="Arial" w:hAnsi="Arial" w:cs="Arial"/>
          <w:szCs w:val="18"/>
        </w:rPr>
      </w:pPr>
    </w:p>
    <w:p w14:paraId="55B165B2" w14:textId="77777777" w:rsidR="008333B3" w:rsidRPr="00DC3F3F" w:rsidRDefault="008333B3" w:rsidP="008333B3">
      <w:pPr>
        <w:jc w:val="both"/>
        <w:rPr>
          <w:rFonts w:ascii="Arial" w:hAnsi="Arial" w:cs="Arial"/>
          <w:szCs w:val="18"/>
        </w:rPr>
      </w:pPr>
    </w:p>
    <w:p w14:paraId="11973E06" w14:textId="77777777" w:rsidR="008333B3" w:rsidRPr="00DC3F3F" w:rsidRDefault="008333B3" w:rsidP="008333B3">
      <w:pPr>
        <w:jc w:val="both"/>
        <w:rPr>
          <w:rFonts w:ascii="Arial" w:hAnsi="Arial" w:cs="Arial"/>
          <w:szCs w:val="18"/>
        </w:rPr>
      </w:pPr>
      <w:r w:rsidRPr="00DC3F3F">
        <w:rPr>
          <w:rFonts w:ascii="Arial" w:hAnsi="Arial" w:cs="Arial"/>
          <w:szCs w:val="18"/>
        </w:rPr>
        <w:tab/>
      </w:r>
      <w:r w:rsidRPr="00DC3F3F">
        <w:rPr>
          <w:rFonts w:ascii="Arial" w:hAnsi="Arial" w:cs="Arial"/>
          <w:szCs w:val="18"/>
        </w:rPr>
        <w:tab/>
      </w:r>
      <w:r w:rsidRPr="00DC3F3F">
        <w:rPr>
          <w:rFonts w:ascii="Arial" w:hAnsi="Arial" w:cs="Arial"/>
          <w:szCs w:val="18"/>
        </w:rPr>
        <w:tab/>
      </w:r>
    </w:p>
    <w:p w14:paraId="72333648" w14:textId="77777777" w:rsidR="008333B3" w:rsidRPr="00DC3F3F" w:rsidRDefault="008333B3" w:rsidP="008333B3">
      <w:pPr>
        <w:jc w:val="both"/>
        <w:rPr>
          <w:rFonts w:ascii="Arial" w:hAnsi="Arial" w:cs="Arial"/>
          <w:szCs w:val="18"/>
        </w:rPr>
      </w:pPr>
      <w:r w:rsidRPr="00DC3F3F">
        <w:rPr>
          <w:rFonts w:ascii="Arial" w:hAnsi="Arial" w:cs="Arial"/>
          <w:noProof/>
          <w:szCs w:val="18"/>
        </w:rPr>
        <mc:AlternateContent>
          <mc:Choice Requires="wps">
            <w:drawing>
              <wp:anchor distT="4294967295" distB="4294967295" distL="114300" distR="114300" simplePos="0" relativeHeight="251665408" behindDoc="0" locked="0" layoutInCell="0" allowOverlap="1" wp14:anchorId="5CFABE99" wp14:editId="1A6ECC73">
                <wp:simplePos x="0" y="0"/>
                <wp:positionH relativeFrom="column">
                  <wp:posOffset>3580765</wp:posOffset>
                </wp:positionH>
                <wp:positionV relativeFrom="paragraph">
                  <wp:posOffset>4444</wp:posOffset>
                </wp:positionV>
                <wp:extent cx="2011680" cy="0"/>
                <wp:effectExtent l="0" t="0" r="26670" b="19050"/>
                <wp:wrapNone/>
                <wp:docPr id="8" name="Rechte verbindingslijn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45B730" id="Rechte verbindingslijn 8"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1.95pt,.35pt" to="440.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" o:allowincell="f"/>
            </w:pict>
          </mc:Fallback>
        </mc:AlternateContent>
      </w:r>
      <w:r w:rsidRPr="00DC3F3F">
        <w:rPr>
          <w:rFonts w:ascii="Arial" w:hAnsi="Arial" w:cs="Arial"/>
          <w:noProof/>
          <w:szCs w:val="18"/>
        </w:rPr>
        <mc:AlternateContent>
          <mc:Choice Requires="wps">
            <w:drawing>
              <wp:anchor distT="4294967295" distB="4294967295" distL="114300" distR="114300" simplePos="0" relativeHeight="251664384" behindDoc="0" locked="0" layoutInCell="0" allowOverlap="1" wp14:anchorId="27A61B97" wp14:editId="2A7D3218">
                <wp:simplePos x="0" y="0"/>
                <wp:positionH relativeFrom="column">
                  <wp:posOffset>14605</wp:posOffset>
                </wp:positionH>
                <wp:positionV relativeFrom="paragraph">
                  <wp:posOffset>4444</wp:posOffset>
                </wp:positionV>
                <wp:extent cx="2011680" cy="0"/>
                <wp:effectExtent l="0" t="0" r="26670" b="19050"/>
                <wp:wrapNone/>
                <wp:docPr id="7" name="Rechte verbindingslijn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9D0057" id="Rechte verbindingslijn 7"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pt,.35pt" to="159.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" o:allowincell="f"/>
            </w:pict>
          </mc:Fallback>
        </mc:AlternateContent>
      </w:r>
    </w:p>
    <w:p w14:paraId="31B65AA6" w14:textId="77777777" w:rsidR="008333B3" w:rsidRPr="00DC3F3F" w:rsidRDefault="008333B3" w:rsidP="008333B3">
      <w:pPr>
        <w:jc w:val="both"/>
        <w:rPr>
          <w:rFonts w:ascii="Arial" w:hAnsi="Arial" w:cs="Arial"/>
          <w:szCs w:val="18"/>
        </w:rPr>
      </w:pPr>
      <w:r w:rsidRPr="00DC3F3F">
        <w:rPr>
          <w:rFonts w:ascii="Arial" w:hAnsi="Arial" w:cs="Arial"/>
          <w:color w:val="0070C0"/>
          <w:szCs w:val="18"/>
        </w:rPr>
        <w:t>[naam ondertekenaar]</w:t>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color w:val="0070C0"/>
          <w:szCs w:val="18"/>
        </w:rPr>
        <w:t>[naam ondertekenaar]</w:t>
      </w:r>
    </w:p>
    <w:p w14:paraId="3BC05AC3" w14:textId="77777777" w:rsidR="008333B3" w:rsidRPr="00DC3F3F" w:rsidRDefault="008333B3" w:rsidP="008333B3">
      <w:pPr>
        <w:jc w:val="both"/>
        <w:rPr>
          <w:rFonts w:ascii="Arial" w:hAnsi="Arial" w:cs="Arial"/>
          <w:color w:val="0070C0"/>
          <w:szCs w:val="18"/>
        </w:rPr>
      </w:pPr>
      <w:r w:rsidRPr="00DC3F3F">
        <w:rPr>
          <w:rFonts w:ascii="Arial" w:hAnsi="Arial" w:cs="Arial"/>
          <w:color w:val="0070C0"/>
          <w:szCs w:val="18"/>
        </w:rPr>
        <w:t>[functie]</w:t>
      </w:r>
      <w:r w:rsidRPr="00DC3F3F">
        <w:rPr>
          <w:rFonts w:ascii="Arial" w:hAnsi="Arial" w:cs="Arial"/>
          <w:color w:val="0070C0"/>
          <w:szCs w:val="18"/>
        </w:rPr>
        <w:tab/>
      </w:r>
      <w:r w:rsidRPr="00DC3F3F">
        <w:rPr>
          <w:rFonts w:ascii="Arial" w:hAnsi="Arial" w:cs="Arial"/>
          <w:color w:val="0070C0"/>
          <w:szCs w:val="18"/>
        </w:rPr>
        <w:tab/>
      </w:r>
      <w:r w:rsidRPr="00DC3F3F" w:rsidDel="00D11E80">
        <w:rPr>
          <w:rFonts w:ascii="Arial" w:hAnsi="Arial" w:cs="Arial"/>
          <w:szCs w:val="18"/>
        </w:rPr>
        <w:t xml:space="preserve"> </w:t>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szCs w:val="18"/>
        </w:rPr>
        <w:tab/>
      </w:r>
      <w:r w:rsidRPr="00DC3F3F">
        <w:rPr>
          <w:rFonts w:ascii="Arial" w:hAnsi="Arial" w:cs="Arial"/>
          <w:color w:val="0070C0"/>
          <w:szCs w:val="18"/>
        </w:rPr>
        <w:t>[functie]</w:t>
      </w:r>
    </w:p>
    <w:p w14:paraId="41472A82" w14:textId="6F5473B7" w:rsidR="003E11A6" w:rsidRPr="00DC3F3F" w:rsidRDefault="003E11A6" w:rsidP="008D34B0">
      <w:pPr>
        <w:jc w:val="both"/>
        <w:rPr>
          <w:rFonts w:ascii="Arial" w:hAnsi="Arial" w:cs="Arial"/>
          <w:szCs w:val="18"/>
        </w:rPr>
      </w:pPr>
    </w:p>
    <w:p w14:paraId="6236A0A8" w14:textId="77777777" w:rsidR="00836FD3" w:rsidRPr="00DC3F3F" w:rsidRDefault="00836FD3" w:rsidP="000E4513">
      <w:pPr>
        <w:pStyle w:val="Geenafstand"/>
        <w:rPr>
          <w:rFonts w:ascii="Arial" w:hAnsi="Arial"/>
          <w:szCs w:val="18"/>
        </w:rPr>
      </w:pPr>
    </w:p>
    <w:p w14:paraId="64BE284B" w14:textId="77777777" w:rsidR="00836FD3" w:rsidRPr="00DC3F3F" w:rsidRDefault="00836FD3" w:rsidP="000E4513">
      <w:pPr>
        <w:pStyle w:val="Geenafstand"/>
        <w:rPr>
          <w:rFonts w:ascii="Arial" w:hAnsi="Arial"/>
          <w:szCs w:val="18"/>
        </w:rPr>
      </w:pPr>
    </w:p>
    <w:sectPr w:rsidR="00836FD3" w:rsidRPr="00DC3F3F" w:rsidSect="003008EC">
      <w:headerReference w:type="default" r:id="rId9"/>
      <w:footerReference w:type="default" r:id="rId10"/>
      <w:pgSz w:w="11906" w:h="16838"/>
      <w:pgMar w:top="1417" w:right="1417" w:bottom="1417" w:left="1417" w:header="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4C41A" w14:textId="77777777" w:rsidR="00AE6732" w:rsidRDefault="00AE6732" w:rsidP="003E11A6">
      <w:pPr>
        <w:spacing w:line="240" w:lineRule="auto"/>
      </w:pPr>
      <w:r>
        <w:separator/>
      </w:r>
    </w:p>
  </w:endnote>
  <w:endnote w:type="continuationSeparator" w:id="0">
    <w:p w14:paraId="3AB9BB7C" w14:textId="77777777" w:rsidR="00AE6732" w:rsidRDefault="00AE6732" w:rsidP="003E11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6638693"/>
      <w:docPartObj>
        <w:docPartGallery w:val="Page Numbers (Bottom of Page)"/>
        <w:docPartUnique/>
      </w:docPartObj>
    </w:sdtPr>
    <w:sdtEndPr/>
    <w:sdtContent>
      <w:p w14:paraId="1908230C" w14:textId="77777777" w:rsidR="00AE6732" w:rsidRDefault="00AE6732">
        <w:pPr>
          <w:pStyle w:val="Voettekst"/>
          <w:jc w:val="right"/>
        </w:pPr>
        <w:r>
          <w:fldChar w:fldCharType="begin"/>
        </w:r>
        <w:r>
          <w:instrText>PAGE   \* MERGEFORMAT</w:instrText>
        </w:r>
        <w:r>
          <w:fldChar w:fldCharType="separate"/>
        </w:r>
        <w:r w:rsidR="007625C5">
          <w:rPr>
            <w:noProof/>
          </w:rPr>
          <w:t>10</w:t>
        </w:r>
        <w:r>
          <w:fldChar w:fldCharType="end"/>
        </w:r>
      </w:p>
    </w:sdtContent>
  </w:sdt>
  <w:p w14:paraId="68354B23" w14:textId="77777777" w:rsidR="00AE6732" w:rsidRDefault="00AE6732">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4725C" w14:textId="77777777" w:rsidR="00AE6732" w:rsidRDefault="00AE6732" w:rsidP="003E11A6">
      <w:pPr>
        <w:spacing w:line="240" w:lineRule="auto"/>
      </w:pPr>
      <w:r>
        <w:separator/>
      </w:r>
    </w:p>
  </w:footnote>
  <w:footnote w:type="continuationSeparator" w:id="0">
    <w:p w14:paraId="26A6CBF6" w14:textId="77777777" w:rsidR="00AE6732" w:rsidRDefault="00AE6732" w:rsidP="003E11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63985" w14:textId="77777777" w:rsidR="00AE6732" w:rsidRDefault="00AE6732">
    <w:pPr>
      <w:pStyle w:val="Koptekst"/>
    </w:pPr>
    <w:r>
      <w:rPr>
        <w:noProof/>
      </w:rPr>
      <w:drawing>
        <wp:inline distT="0" distB="0" distL="0" distR="0" wp14:anchorId="2A3964BB" wp14:editId="76DA2A67">
          <wp:extent cx="4921250" cy="1708150"/>
          <wp:effectExtent l="0" t="0" r="0" b="0"/>
          <wp:docPr id="1" name="Afbeelding 1" descr="RO_BD_Logo_1_RGB_pos_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D_Logo_1_RGB_pos_n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21250" cy="1708150"/>
                  </a:xfrm>
                  <a:prstGeom prst="rect">
                    <a:avLst/>
                  </a:prstGeom>
                  <a:noFill/>
                  <a:ln>
                    <a:noFill/>
                  </a:ln>
                </pic:spPr>
              </pic:pic>
            </a:graphicData>
          </a:graphic>
        </wp:inline>
      </w:drawing>
    </w:r>
  </w:p>
  <w:p w14:paraId="0159796A" w14:textId="77777777" w:rsidR="00AE6732" w:rsidRDefault="00AE6732">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840A7"/>
    <w:multiLevelType w:val="hybridMultilevel"/>
    <w:tmpl w:val="7A5825F4"/>
    <w:lvl w:ilvl="0" w:tplc="CA0E043A">
      <w:start w:val="1"/>
      <w:numFmt w:val="decimal"/>
      <w:lvlText w:val="%1."/>
      <w:lvlJc w:val="left"/>
      <w:pPr>
        <w:ind w:left="70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4FA110A"/>
    <w:multiLevelType w:val="hybridMultilevel"/>
    <w:tmpl w:val="84C4D13C"/>
    <w:lvl w:ilvl="0" w:tplc="DADE1E44">
      <w:start w:val="1"/>
      <w:numFmt w:val="decimal"/>
      <w:lvlText w:val="%1."/>
      <w:lvlJc w:val="left"/>
      <w:pPr>
        <w:tabs>
          <w:tab w:val="num" w:pos="1425"/>
        </w:tabs>
        <w:ind w:left="1425" w:hanging="705"/>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 w15:restartNumberingAfterBreak="0">
    <w:nsid w:val="0984335A"/>
    <w:multiLevelType w:val="multilevel"/>
    <w:tmpl w:val="A43290C4"/>
    <w:lvl w:ilvl="0">
      <w:start w:val="1"/>
      <w:numFmt w:val="decimal"/>
      <w:lvlText w:val="%1."/>
      <w:lvlJc w:val="left"/>
      <w:pPr>
        <w:tabs>
          <w:tab w:val="num" w:pos="705"/>
        </w:tabs>
        <w:ind w:left="705" w:hanging="705"/>
      </w:pPr>
      <w:rPr>
        <w:rFonts w:hint="default"/>
      </w:rPr>
    </w:lvl>
    <w:lvl w:ilvl="1">
      <w:start w:val="1"/>
      <w:numFmt w:val="lowerRoman"/>
      <w:lvlText w:val="%2."/>
      <w:lvlJc w:val="left"/>
      <w:pPr>
        <w:ind w:left="1800" w:hanging="720"/>
      </w:pPr>
      <w:rPr>
        <w:rFonts w:ascii="Times New Roman" w:hAnsi="Times New Roman" w:hint="default"/>
        <w:sz w:val="2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9884E46"/>
    <w:multiLevelType w:val="hybridMultilevel"/>
    <w:tmpl w:val="CBBC5F26"/>
    <w:lvl w:ilvl="0" w:tplc="2EC0E1F8">
      <w:start w:val="1"/>
      <w:numFmt w:val="bullet"/>
      <w:pStyle w:val="Huisstijl-Opsommingbullet"/>
      <w:lvlText w:val=""/>
      <w:lvlJc w:val="left"/>
      <w:pPr>
        <w:ind w:left="720" w:hanging="360"/>
      </w:pPr>
      <w:rPr>
        <w:rFonts w:ascii="Symbol" w:hAnsi="Symbol" w:hint="default"/>
      </w:rPr>
    </w:lvl>
    <w:lvl w:ilvl="1" w:tplc="B80665F8">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4120A4"/>
    <w:multiLevelType w:val="hybridMultilevel"/>
    <w:tmpl w:val="1D8E1FCE"/>
    <w:lvl w:ilvl="0" w:tplc="526C752A">
      <w:start w:val="1"/>
      <w:numFmt w:val="bullet"/>
      <w:pStyle w:val="Lijstopsomteken"/>
      <w:lvlText w:val="•"/>
      <w:lvlJc w:val="left"/>
      <w:pPr>
        <w:tabs>
          <w:tab w:val="num" w:pos="227"/>
        </w:tabs>
        <w:ind w:left="227" w:hanging="227"/>
      </w:pPr>
      <w:rPr>
        <w:rFonts w:ascii="Verdana" w:hAnsi="Verdana" w:hint="default"/>
        <w:sz w:val="18"/>
        <w:szCs w:val="18"/>
      </w:rPr>
    </w:lvl>
    <w:lvl w:ilvl="1" w:tplc="4420EA72" w:tentative="1">
      <w:start w:val="1"/>
      <w:numFmt w:val="bullet"/>
      <w:lvlText w:val="o"/>
      <w:lvlJc w:val="left"/>
      <w:pPr>
        <w:tabs>
          <w:tab w:val="num" w:pos="1440"/>
        </w:tabs>
        <w:ind w:left="1440" w:hanging="360"/>
      </w:pPr>
      <w:rPr>
        <w:rFonts w:ascii="Courier New" w:hAnsi="Courier New" w:cs="Wingdings" w:hint="default"/>
      </w:rPr>
    </w:lvl>
    <w:lvl w:ilvl="2" w:tplc="A3B012B2" w:tentative="1">
      <w:start w:val="1"/>
      <w:numFmt w:val="bullet"/>
      <w:lvlText w:val=""/>
      <w:lvlJc w:val="left"/>
      <w:pPr>
        <w:tabs>
          <w:tab w:val="num" w:pos="2160"/>
        </w:tabs>
        <w:ind w:left="2160" w:hanging="360"/>
      </w:pPr>
      <w:rPr>
        <w:rFonts w:ascii="Wingdings" w:hAnsi="Wingdings" w:hint="default"/>
      </w:rPr>
    </w:lvl>
    <w:lvl w:ilvl="3" w:tplc="7B88AABA" w:tentative="1">
      <w:start w:val="1"/>
      <w:numFmt w:val="bullet"/>
      <w:lvlText w:val=""/>
      <w:lvlJc w:val="left"/>
      <w:pPr>
        <w:tabs>
          <w:tab w:val="num" w:pos="2880"/>
        </w:tabs>
        <w:ind w:left="2880" w:hanging="360"/>
      </w:pPr>
      <w:rPr>
        <w:rFonts w:ascii="Symbol" w:hAnsi="Symbol" w:hint="default"/>
      </w:rPr>
    </w:lvl>
    <w:lvl w:ilvl="4" w:tplc="190C56B2" w:tentative="1">
      <w:start w:val="1"/>
      <w:numFmt w:val="bullet"/>
      <w:lvlText w:val="o"/>
      <w:lvlJc w:val="left"/>
      <w:pPr>
        <w:tabs>
          <w:tab w:val="num" w:pos="3600"/>
        </w:tabs>
        <w:ind w:left="3600" w:hanging="360"/>
      </w:pPr>
      <w:rPr>
        <w:rFonts w:ascii="Courier New" w:hAnsi="Courier New" w:cs="Wingdings" w:hint="default"/>
      </w:rPr>
    </w:lvl>
    <w:lvl w:ilvl="5" w:tplc="42401FD8" w:tentative="1">
      <w:start w:val="1"/>
      <w:numFmt w:val="bullet"/>
      <w:lvlText w:val=""/>
      <w:lvlJc w:val="left"/>
      <w:pPr>
        <w:tabs>
          <w:tab w:val="num" w:pos="4320"/>
        </w:tabs>
        <w:ind w:left="4320" w:hanging="360"/>
      </w:pPr>
      <w:rPr>
        <w:rFonts w:ascii="Wingdings" w:hAnsi="Wingdings" w:hint="default"/>
      </w:rPr>
    </w:lvl>
    <w:lvl w:ilvl="6" w:tplc="E1A29CB8" w:tentative="1">
      <w:start w:val="1"/>
      <w:numFmt w:val="bullet"/>
      <w:lvlText w:val=""/>
      <w:lvlJc w:val="left"/>
      <w:pPr>
        <w:tabs>
          <w:tab w:val="num" w:pos="5040"/>
        </w:tabs>
        <w:ind w:left="5040" w:hanging="360"/>
      </w:pPr>
      <w:rPr>
        <w:rFonts w:ascii="Symbol" w:hAnsi="Symbol" w:hint="default"/>
      </w:rPr>
    </w:lvl>
    <w:lvl w:ilvl="7" w:tplc="CFC68AF2" w:tentative="1">
      <w:start w:val="1"/>
      <w:numFmt w:val="bullet"/>
      <w:lvlText w:val="o"/>
      <w:lvlJc w:val="left"/>
      <w:pPr>
        <w:tabs>
          <w:tab w:val="num" w:pos="5760"/>
        </w:tabs>
        <w:ind w:left="5760" w:hanging="360"/>
      </w:pPr>
      <w:rPr>
        <w:rFonts w:ascii="Courier New" w:hAnsi="Courier New" w:cs="Wingdings" w:hint="default"/>
      </w:rPr>
    </w:lvl>
    <w:lvl w:ilvl="8" w:tplc="EBB2B4B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A934C3"/>
    <w:multiLevelType w:val="hybridMultilevel"/>
    <w:tmpl w:val="AE407894"/>
    <w:lvl w:ilvl="0" w:tplc="5DD87EAA">
      <w:start w:val="1"/>
      <w:numFmt w:val="bullet"/>
      <w:pStyle w:val="Lijststreepjetweedeniveau"/>
      <w:lvlText w:val="–"/>
      <w:lvlJc w:val="left"/>
      <w:pPr>
        <w:ind w:left="587"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F8C1E54"/>
    <w:multiLevelType w:val="hybridMultilevel"/>
    <w:tmpl w:val="228256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21A2404"/>
    <w:multiLevelType w:val="hybridMultilevel"/>
    <w:tmpl w:val="C45A22A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4704D88"/>
    <w:multiLevelType w:val="hybridMultilevel"/>
    <w:tmpl w:val="E75C4E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EA028D7"/>
    <w:multiLevelType w:val="multilevel"/>
    <w:tmpl w:val="B4CA2860"/>
    <w:lvl w:ilvl="0">
      <w:start w:val="4"/>
      <w:numFmt w:val="decimal"/>
      <w:lvlText w:val="%1."/>
      <w:lvlJc w:val="left"/>
      <w:pPr>
        <w:tabs>
          <w:tab w:val="num" w:pos="705"/>
        </w:tabs>
        <w:ind w:left="705" w:hanging="705"/>
      </w:pPr>
      <w:rPr>
        <w:rFonts w:hint="default"/>
      </w:rPr>
    </w:lvl>
    <w:lvl w:ilvl="1">
      <w:start w:val="1"/>
      <w:numFmt w:val="lowerRoman"/>
      <w:lvlText w:val="%2."/>
      <w:lvlJc w:val="left"/>
      <w:pPr>
        <w:ind w:left="1800" w:hanging="720"/>
      </w:pPr>
      <w:rPr>
        <w:rFonts w:ascii="Times New Roman" w:hAnsi="Times New Roman" w:hint="default"/>
        <w:sz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1F88518A"/>
    <w:multiLevelType w:val="hybridMultilevel"/>
    <w:tmpl w:val="E21255B2"/>
    <w:lvl w:ilvl="0" w:tplc="04130019">
      <w:start w:val="1"/>
      <w:numFmt w:val="lowerLetter"/>
      <w:lvlText w:val="%1."/>
      <w:lvlJc w:val="left"/>
      <w:pPr>
        <w:ind w:left="1211" w:hanging="360"/>
      </w:p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2" w15:restartNumberingAfterBreak="0">
    <w:nsid w:val="22316071"/>
    <w:multiLevelType w:val="hybridMultilevel"/>
    <w:tmpl w:val="342E18B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7290C83"/>
    <w:multiLevelType w:val="hybridMultilevel"/>
    <w:tmpl w:val="6DC6A5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EDB40F8"/>
    <w:multiLevelType w:val="hybridMultilevel"/>
    <w:tmpl w:val="7C08C8CA"/>
    <w:lvl w:ilvl="0" w:tplc="12E2BE0A">
      <w:start w:val="1"/>
      <w:numFmt w:val="decimal"/>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0206A6F"/>
    <w:multiLevelType w:val="hybridMultilevel"/>
    <w:tmpl w:val="DD384C68"/>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7" w15:restartNumberingAfterBreak="0">
    <w:nsid w:val="3C4C6F93"/>
    <w:multiLevelType w:val="hybridMultilevel"/>
    <w:tmpl w:val="2ACC2830"/>
    <w:lvl w:ilvl="0" w:tplc="62E8C978">
      <w:start w:val="1"/>
      <w:numFmt w:val="decimal"/>
      <w:lvlText w:val="%1."/>
      <w:lvlJc w:val="left"/>
      <w:pPr>
        <w:tabs>
          <w:tab w:val="num" w:pos="720"/>
        </w:tabs>
        <w:ind w:left="720" w:hanging="360"/>
      </w:pPr>
      <w:rPr>
        <w:rFonts w:hint="default"/>
      </w:rPr>
    </w:lvl>
    <w:lvl w:ilvl="1" w:tplc="ABE03066" w:tentative="1">
      <w:start w:val="1"/>
      <w:numFmt w:val="lowerLetter"/>
      <w:lvlText w:val="%2."/>
      <w:lvlJc w:val="left"/>
      <w:pPr>
        <w:tabs>
          <w:tab w:val="num" w:pos="1440"/>
        </w:tabs>
        <w:ind w:left="1440" w:hanging="360"/>
      </w:pPr>
    </w:lvl>
    <w:lvl w:ilvl="2" w:tplc="3B94F1A0" w:tentative="1">
      <w:start w:val="1"/>
      <w:numFmt w:val="lowerRoman"/>
      <w:lvlText w:val="%3."/>
      <w:lvlJc w:val="right"/>
      <w:pPr>
        <w:tabs>
          <w:tab w:val="num" w:pos="2160"/>
        </w:tabs>
        <w:ind w:left="2160" w:hanging="180"/>
      </w:pPr>
    </w:lvl>
    <w:lvl w:ilvl="3" w:tplc="1BF28B42" w:tentative="1">
      <w:start w:val="1"/>
      <w:numFmt w:val="decimal"/>
      <w:lvlText w:val="%4."/>
      <w:lvlJc w:val="left"/>
      <w:pPr>
        <w:tabs>
          <w:tab w:val="num" w:pos="2880"/>
        </w:tabs>
        <w:ind w:left="2880" w:hanging="360"/>
      </w:pPr>
    </w:lvl>
    <w:lvl w:ilvl="4" w:tplc="DE8E9D52" w:tentative="1">
      <w:start w:val="1"/>
      <w:numFmt w:val="lowerLetter"/>
      <w:lvlText w:val="%5."/>
      <w:lvlJc w:val="left"/>
      <w:pPr>
        <w:tabs>
          <w:tab w:val="num" w:pos="3600"/>
        </w:tabs>
        <w:ind w:left="3600" w:hanging="360"/>
      </w:pPr>
    </w:lvl>
    <w:lvl w:ilvl="5" w:tplc="FA10BE2A" w:tentative="1">
      <w:start w:val="1"/>
      <w:numFmt w:val="lowerRoman"/>
      <w:lvlText w:val="%6."/>
      <w:lvlJc w:val="right"/>
      <w:pPr>
        <w:tabs>
          <w:tab w:val="num" w:pos="4320"/>
        </w:tabs>
        <w:ind w:left="4320" w:hanging="180"/>
      </w:pPr>
    </w:lvl>
    <w:lvl w:ilvl="6" w:tplc="FD72B3B6" w:tentative="1">
      <w:start w:val="1"/>
      <w:numFmt w:val="decimal"/>
      <w:lvlText w:val="%7."/>
      <w:lvlJc w:val="left"/>
      <w:pPr>
        <w:tabs>
          <w:tab w:val="num" w:pos="5040"/>
        </w:tabs>
        <w:ind w:left="5040" w:hanging="360"/>
      </w:pPr>
    </w:lvl>
    <w:lvl w:ilvl="7" w:tplc="E96C57C8" w:tentative="1">
      <w:start w:val="1"/>
      <w:numFmt w:val="lowerLetter"/>
      <w:lvlText w:val="%8."/>
      <w:lvlJc w:val="left"/>
      <w:pPr>
        <w:tabs>
          <w:tab w:val="num" w:pos="5760"/>
        </w:tabs>
        <w:ind w:left="5760" w:hanging="360"/>
      </w:pPr>
    </w:lvl>
    <w:lvl w:ilvl="8" w:tplc="0ECCFC6A" w:tentative="1">
      <w:start w:val="1"/>
      <w:numFmt w:val="lowerRoman"/>
      <w:lvlText w:val="%9."/>
      <w:lvlJc w:val="right"/>
      <w:pPr>
        <w:tabs>
          <w:tab w:val="num" w:pos="6480"/>
        </w:tabs>
        <w:ind w:left="6480" w:hanging="180"/>
      </w:pPr>
    </w:lvl>
  </w:abstractNum>
  <w:abstractNum w:abstractNumId="18" w15:restartNumberingAfterBreak="0">
    <w:nsid w:val="3CAF50C8"/>
    <w:multiLevelType w:val="hybridMultilevel"/>
    <w:tmpl w:val="A920E10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D8A1560"/>
    <w:multiLevelType w:val="multilevel"/>
    <w:tmpl w:val="B0D451DE"/>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2BA24CE"/>
    <w:multiLevelType w:val="hybridMultilevel"/>
    <w:tmpl w:val="C900A00E"/>
    <w:lvl w:ilvl="0" w:tplc="752A5D68">
      <w:start w:val="1"/>
      <w:numFmt w:val="decimal"/>
      <w:lvlText w:val="%1."/>
      <w:lvlJc w:val="left"/>
      <w:pPr>
        <w:ind w:left="720" w:hanging="360"/>
      </w:pPr>
      <w:rPr>
        <w:rFonts w:hint="default"/>
      </w:rPr>
    </w:lvl>
    <w:lvl w:ilvl="1" w:tplc="04130019">
      <w:start w:val="1"/>
      <w:numFmt w:val="lowerLetter"/>
      <w:lvlText w:val="%2."/>
      <w:lvlJc w:val="left"/>
      <w:pPr>
        <w:ind w:left="2018" w:hanging="360"/>
      </w:pPr>
    </w:lvl>
    <w:lvl w:ilvl="2" w:tplc="0413001B" w:tentative="1">
      <w:start w:val="1"/>
      <w:numFmt w:val="lowerRoman"/>
      <w:lvlText w:val="%3."/>
      <w:lvlJc w:val="right"/>
      <w:pPr>
        <w:ind w:left="2738" w:hanging="180"/>
      </w:pPr>
    </w:lvl>
    <w:lvl w:ilvl="3" w:tplc="0413000F" w:tentative="1">
      <w:start w:val="1"/>
      <w:numFmt w:val="decimal"/>
      <w:lvlText w:val="%4."/>
      <w:lvlJc w:val="left"/>
      <w:pPr>
        <w:ind w:left="3458" w:hanging="360"/>
      </w:pPr>
    </w:lvl>
    <w:lvl w:ilvl="4" w:tplc="04130019" w:tentative="1">
      <w:start w:val="1"/>
      <w:numFmt w:val="lowerLetter"/>
      <w:lvlText w:val="%5."/>
      <w:lvlJc w:val="left"/>
      <w:pPr>
        <w:ind w:left="4178" w:hanging="360"/>
      </w:pPr>
    </w:lvl>
    <w:lvl w:ilvl="5" w:tplc="0413001B" w:tentative="1">
      <w:start w:val="1"/>
      <w:numFmt w:val="lowerRoman"/>
      <w:lvlText w:val="%6."/>
      <w:lvlJc w:val="right"/>
      <w:pPr>
        <w:ind w:left="4898" w:hanging="180"/>
      </w:pPr>
    </w:lvl>
    <w:lvl w:ilvl="6" w:tplc="0413000F" w:tentative="1">
      <w:start w:val="1"/>
      <w:numFmt w:val="decimal"/>
      <w:lvlText w:val="%7."/>
      <w:lvlJc w:val="left"/>
      <w:pPr>
        <w:ind w:left="5618" w:hanging="360"/>
      </w:pPr>
    </w:lvl>
    <w:lvl w:ilvl="7" w:tplc="04130019" w:tentative="1">
      <w:start w:val="1"/>
      <w:numFmt w:val="lowerLetter"/>
      <w:lvlText w:val="%8."/>
      <w:lvlJc w:val="left"/>
      <w:pPr>
        <w:ind w:left="6338" w:hanging="360"/>
      </w:pPr>
    </w:lvl>
    <w:lvl w:ilvl="8" w:tplc="0413001B" w:tentative="1">
      <w:start w:val="1"/>
      <w:numFmt w:val="lowerRoman"/>
      <w:lvlText w:val="%9."/>
      <w:lvlJc w:val="right"/>
      <w:pPr>
        <w:ind w:left="7058" w:hanging="180"/>
      </w:pPr>
    </w:lvl>
  </w:abstractNum>
  <w:abstractNum w:abstractNumId="21" w15:restartNumberingAfterBreak="0">
    <w:nsid w:val="42EC117D"/>
    <w:multiLevelType w:val="singleLevel"/>
    <w:tmpl w:val="3EAA5182"/>
    <w:lvl w:ilvl="0">
      <w:start w:val="1"/>
      <w:numFmt w:val="decimal"/>
      <w:lvlText w:val="%1."/>
      <w:lvlJc w:val="left"/>
      <w:pPr>
        <w:tabs>
          <w:tab w:val="num" w:pos="705"/>
        </w:tabs>
        <w:ind w:left="705" w:hanging="705"/>
      </w:pPr>
      <w:rPr>
        <w:rFonts w:hint="default"/>
      </w:rPr>
    </w:lvl>
  </w:abstractNum>
  <w:abstractNum w:abstractNumId="22" w15:restartNumberingAfterBreak="0">
    <w:nsid w:val="48A81C54"/>
    <w:multiLevelType w:val="hybridMultilevel"/>
    <w:tmpl w:val="D472A18E"/>
    <w:lvl w:ilvl="0" w:tplc="97B4597E">
      <w:start w:val="1"/>
      <w:numFmt w:val="bullet"/>
      <w:pStyle w:val="Lijst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F0A03A0"/>
    <w:multiLevelType w:val="hybridMultilevel"/>
    <w:tmpl w:val="615C8A74"/>
    <w:lvl w:ilvl="0" w:tplc="12E2BE0A">
      <w:start w:val="1"/>
      <w:numFmt w:val="decimal"/>
      <w:lvlText w:val="%1"/>
      <w:lvlJc w:val="left"/>
      <w:pPr>
        <w:ind w:left="360" w:hanging="360"/>
      </w:pPr>
      <w:rPr>
        <w:rFonts w:ascii="Verdana" w:hAnsi="Verdana" w:hint="default"/>
        <w:b w:val="0"/>
        <w:i w:val="0"/>
        <w:sz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241440B"/>
    <w:multiLevelType w:val="hybridMultilevel"/>
    <w:tmpl w:val="02EA1C66"/>
    <w:lvl w:ilvl="0" w:tplc="BABAFAD0">
      <w:start w:val="1"/>
      <w:numFmt w:val="decimal"/>
      <w:lvlText w:val="%1."/>
      <w:lvlJc w:val="left"/>
      <w:pPr>
        <w:tabs>
          <w:tab w:val="num" w:pos="705"/>
        </w:tabs>
        <w:ind w:left="705" w:hanging="705"/>
      </w:pPr>
      <w:rPr>
        <w:rFonts w:hint="default"/>
      </w:rPr>
    </w:lvl>
    <w:lvl w:ilvl="1" w:tplc="90D47922" w:tentative="1">
      <w:start w:val="1"/>
      <w:numFmt w:val="lowerLetter"/>
      <w:lvlText w:val="%2."/>
      <w:lvlJc w:val="left"/>
      <w:pPr>
        <w:tabs>
          <w:tab w:val="num" w:pos="1260"/>
        </w:tabs>
        <w:ind w:left="1260" w:hanging="360"/>
      </w:pPr>
    </w:lvl>
    <w:lvl w:ilvl="2" w:tplc="A9C68FCE" w:tentative="1">
      <w:start w:val="1"/>
      <w:numFmt w:val="lowerRoman"/>
      <w:lvlText w:val="%3."/>
      <w:lvlJc w:val="right"/>
      <w:pPr>
        <w:tabs>
          <w:tab w:val="num" w:pos="1980"/>
        </w:tabs>
        <w:ind w:left="1980" w:hanging="180"/>
      </w:pPr>
    </w:lvl>
    <w:lvl w:ilvl="3" w:tplc="53E4C210" w:tentative="1">
      <w:start w:val="1"/>
      <w:numFmt w:val="decimal"/>
      <w:lvlText w:val="%4."/>
      <w:lvlJc w:val="left"/>
      <w:pPr>
        <w:tabs>
          <w:tab w:val="num" w:pos="2700"/>
        </w:tabs>
        <w:ind w:left="2700" w:hanging="360"/>
      </w:pPr>
    </w:lvl>
    <w:lvl w:ilvl="4" w:tplc="79ECADCE" w:tentative="1">
      <w:start w:val="1"/>
      <w:numFmt w:val="lowerLetter"/>
      <w:lvlText w:val="%5."/>
      <w:lvlJc w:val="left"/>
      <w:pPr>
        <w:tabs>
          <w:tab w:val="num" w:pos="3420"/>
        </w:tabs>
        <w:ind w:left="3420" w:hanging="360"/>
      </w:pPr>
    </w:lvl>
    <w:lvl w:ilvl="5" w:tplc="493C1110" w:tentative="1">
      <w:start w:val="1"/>
      <w:numFmt w:val="lowerRoman"/>
      <w:lvlText w:val="%6."/>
      <w:lvlJc w:val="right"/>
      <w:pPr>
        <w:tabs>
          <w:tab w:val="num" w:pos="4140"/>
        </w:tabs>
        <w:ind w:left="4140" w:hanging="180"/>
      </w:pPr>
    </w:lvl>
    <w:lvl w:ilvl="6" w:tplc="DDE05FCE" w:tentative="1">
      <w:start w:val="1"/>
      <w:numFmt w:val="decimal"/>
      <w:lvlText w:val="%7."/>
      <w:lvlJc w:val="left"/>
      <w:pPr>
        <w:tabs>
          <w:tab w:val="num" w:pos="4860"/>
        </w:tabs>
        <w:ind w:left="4860" w:hanging="360"/>
      </w:pPr>
    </w:lvl>
    <w:lvl w:ilvl="7" w:tplc="001C694A" w:tentative="1">
      <w:start w:val="1"/>
      <w:numFmt w:val="lowerLetter"/>
      <w:lvlText w:val="%8."/>
      <w:lvlJc w:val="left"/>
      <w:pPr>
        <w:tabs>
          <w:tab w:val="num" w:pos="5580"/>
        </w:tabs>
        <w:ind w:left="5580" w:hanging="360"/>
      </w:pPr>
    </w:lvl>
    <w:lvl w:ilvl="8" w:tplc="CB9EE318" w:tentative="1">
      <w:start w:val="1"/>
      <w:numFmt w:val="lowerRoman"/>
      <w:lvlText w:val="%9."/>
      <w:lvlJc w:val="right"/>
      <w:pPr>
        <w:tabs>
          <w:tab w:val="num" w:pos="6300"/>
        </w:tabs>
        <w:ind w:left="6300" w:hanging="180"/>
      </w:pPr>
    </w:lvl>
  </w:abstractNum>
  <w:abstractNum w:abstractNumId="25" w15:restartNumberingAfterBreak="0">
    <w:nsid w:val="53A34BA8"/>
    <w:multiLevelType w:val="hybridMultilevel"/>
    <w:tmpl w:val="82661F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3A778CA"/>
    <w:multiLevelType w:val="hybridMultilevel"/>
    <w:tmpl w:val="AA227676"/>
    <w:lvl w:ilvl="0" w:tplc="6284EB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5FD1F74"/>
    <w:multiLevelType w:val="hybridMultilevel"/>
    <w:tmpl w:val="B80635D4"/>
    <w:lvl w:ilvl="0" w:tplc="779E522E">
      <w:start w:val="1"/>
      <w:numFmt w:val="decimal"/>
      <w:lvlText w:val="%1."/>
      <w:lvlJc w:val="left"/>
      <w:pPr>
        <w:tabs>
          <w:tab w:val="num" w:pos="1065"/>
        </w:tabs>
        <w:ind w:left="1065" w:hanging="705"/>
      </w:pPr>
      <w:rPr>
        <w:rFonts w:hint="default"/>
      </w:rPr>
    </w:lvl>
    <w:lvl w:ilvl="1" w:tplc="13420E56" w:tentative="1">
      <w:start w:val="1"/>
      <w:numFmt w:val="lowerLetter"/>
      <w:lvlText w:val="%2."/>
      <w:lvlJc w:val="left"/>
      <w:pPr>
        <w:tabs>
          <w:tab w:val="num" w:pos="1440"/>
        </w:tabs>
        <w:ind w:left="1440" w:hanging="360"/>
      </w:pPr>
    </w:lvl>
    <w:lvl w:ilvl="2" w:tplc="67744D02" w:tentative="1">
      <w:start w:val="1"/>
      <w:numFmt w:val="lowerRoman"/>
      <w:lvlText w:val="%3."/>
      <w:lvlJc w:val="right"/>
      <w:pPr>
        <w:tabs>
          <w:tab w:val="num" w:pos="2160"/>
        </w:tabs>
        <w:ind w:left="2160" w:hanging="180"/>
      </w:pPr>
    </w:lvl>
    <w:lvl w:ilvl="3" w:tplc="AA3E96B2" w:tentative="1">
      <w:start w:val="1"/>
      <w:numFmt w:val="decimal"/>
      <w:lvlText w:val="%4."/>
      <w:lvlJc w:val="left"/>
      <w:pPr>
        <w:tabs>
          <w:tab w:val="num" w:pos="2880"/>
        </w:tabs>
        <w:ind w:left="2880" w:hanging="360"/>
      </w:pPr>
    </w:lvl>
    <w:lvl w:ilvl="4" w:tplc="B3E03C62" w:tentative="1">
      <w:start w:val="1"/>
      <w:numFmt w:val="lowerLetter"/>
      <w:lvlText w:val="%5."/>
      <w:lvlJc w:val="left"/>
      <w:pPr>
        <w:tabs>
          <w:tab w:val="num" w:pos="3600"/>
        </w:tabs>
        <w:ind w:left="3600" w:hanging="360"/>
      </w:pPr>
    </w:lvl>
    <w:lvl w:ilvl="5" w:tplc="C50C19C0" w:tentative="1">
      <w:start w:val="1"/>
      <w:numFmt w:val="lowerRoman"/>
      <w:lvlText w:val="%6."/>
      <w:lvlJc w:val="right"/>
      <w:pPr>
        <w:tabs>
          <w:tab w:val="num" w:pos="4320"/>
        </w:tabs>
        <w:ind w:left="4320" w:hanging="180"/>
      </w:pPr>
    </w:lvl>
    <w:lvl w:ilvl="6" w:tplc="5FACE5B4" w:tentative="1">
      <w:start w:val="1"/>
      <w:numFmt w:val="decimal"/>
      <w:lvlText w:val="%7."/>
      <w:lvlJc w:val="left"/>
      <w:pPr>
        <w:tabs>
          <w:tab w:val="num" w:pos="5040"/>
        </w:tabs>
        <w:ind w:left="5040" w:hanging="360"/>
      </w:pPr>
    </w:lvl>
    <w:lvl w:ilvl="7" w:tplc="D37A6BB8" w:tentative="1">
      <w:start w:val="1"/>
      <w:numFmt w:val="lowerLetter"/>
      <w:lvlText w:val="%8."/>
      <w:lvlJc w:val="left"/>
      <w:pPr>
        <w:tabs>
          <w:tab w:val="num" w:pos="5760"/>
        </w:tabs>
        <w:ind w:left="5760" w:hanging="360"/>
      </w:pPr>
    </w:lvl>
    <w:lvl w:ilvl="8" w:tplc="0E2E6EBC" w:tentative="1">
      <w:start w:val="1"/>
      <w:numFmt w:val="lowerRoman"/>
      <w:lvlText w:val="%9."/>
      <w:lvlJc w:val="right"/>
      <w:pPr>
        <w:tabs>
          <w:tab w:val="num" w:pos="6480"/>
        </w:tabs>
        <w:ind w:left="6480" w:hanging="180"/>
      </w:pPr>
    </w:lvl>
  </w:abstractNum>
  <w:abstractNum w:abstractNumId="28" w15:restartNumberingAfterBreak="0">
    <w:nsid w:val="5678056D"/>
    <w:multiLevelType w:val="hybridMultilevel"/>
    <w:tmpl w:val="3DAA14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83C331C"/>
    <w:multiLevelType w:val="multilevel"/>
    <w:tmpl w:val="615C8A74"/>
    <w:lvl w:ilvl="0">
      <w:start w:val="1"/>
      <w:numFmt w:val="decimal"/>
      <w:lvlText w:val="%1"/>
      <w:lvlJc w:val="left"/>
      <w:pPr>
        <w:ind w:left="720" w:hanging="360"/>
      </w:pPr>
      <w:rPr>
        <w:rFonts w:ascii="Verdana" w:hAnsi="Verdana" w:hint="default"/>
        <w:b w:val="0"/>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6D4793"/>
    <w:multiLevelType w:val="multilevel"/>
    <w:tmpl w:val="221AC8CE"/>
    <w:lvl w:ilvl="0">
      <w:start w:val="1"/>
      <w:numFmt w:val="decimal"/>
      <w:lvlText w:val="Artikel %1"/>
      <w:lvlJc w:val="left"/>
      <w:pPr>
        <w:tabs>
          <w:tab w:val="num" w:pos="1080"/>
        </w:tabs>
        <w:ind w:left="0" w:firstLine="0"/>
      </w:pPr>
      <w:rPr>
        <w:rFonts w:hint="default"/>
      </w:rPr>
    </w:lvl>
    <w:lvl w:ilvl="1">
      <w:start w:val="1"/>
      <w:numFmt w:val="decimal"/>
      <w:lvlText w:val="%2."/>
      <w:lvlJc w:val="left"/>
      <w:pPr>
        <w:tabs>
          <w:tab w:val="num" w:pos="-360"/>
        </w:tabs>
        <w:ind w:left="720" w:hanging="720"/>
      </w:pPr>
      <w:rPr>
        <w:rFonts w:ascii="Arial" w:hAnsi="Arial" w:cs="Arial" w:hint="default"/>
        <w:sz w:val="19"/>
        <w:szCs w:val="19"/>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1" w15:restartNumberingAfterBreak="0">
    <w:nsid w:val="5B616AC0"/>
    <w:multiLevelType w:val="hybridMultilevel"/>
    <w:tmpl w:val="0DC0DF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0740516"/>
    <w:multiLevelType w:val="hybridMultilevel"/>
    <w:tmpl w:val="A2D0A5A4"/>
    <w:lvl w:ilvl="0" w:tplc="04130017">
      <w:start w:val="1"/>
      <w:numFmt w:val="lowerLetter"/>
      <w:lvlText w:val="%1)"/>
      <w:lvlJc w:val="left"/>
      <w:pPr>
        <w:tabs>
          <w:tab w:val="num" w:pos="1065"/>
        </w:tabs>
        <w:ind w:left="1065" w:hanging="705"/>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2A2F4D"/>
    <w:multiLevelType w:val="singleLevel"/>
    <w:tmpl w:val="6DDACE7C"/>
    <w:lvl w:ilvl="0">
      <w:start w:val="1"/>
      <w:numFmt w:val="decimal"/>
      <w:lvlText w:val="%1."/>
      <w:lvlJc w:val="left"/>
      <w:pPr>
        <w:tabs>
          <w:tab w:val="num" w:pos="1855"/>
        </w:tabs>
        <w:ind w:left="1855" w:hanging="720"/>
      </w:pPr>
      <w:rPr>
        <w:rFonts w:hint="default"/>
      </w:rPr>
    </w:lvl>
  </w:abstractNum>
  <w:abstractNum w:abstractNumId="34" w15:restartNumberingAfterBreak="0">
    <w:nsid w:val="64F1372A"/>
    <w:multiLevelType w:val="hybridMultilevel"/>
    <w:tmpl w:val="14962A36"/>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5" w15:restartNumberingAfterBreak="0">
    <w:nsid w:val="67154D39"/>
    <w:multiLevelType w:val="hybridMultilevel"/>
    <w:tmpl w:val="228256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931227B"/>
    <w:multiLevelType w:val="hybridMultilevel"/>
    <w:tmpl w:val="ED2A07D0"/>
    <w:lvl w:ilvl="0" w:tplc="CA0E043A">
      <w:start w:val="1"/>
      <w:numFmt w:val="decimal"/>
      <w:lvlText w:val="%1."/>
      <w:lvlJc w:val="left"/>
      <w:pPr>
        <w:ind w:left="70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E414F4B"/>
    <w:multiLevelType w:val="hybridMultilevel"/>
    <w:tmpl w:val="DF5688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2"/>
  </w:num>
  <w:num w:numId="2">
    <w:abstractNumId w:val="15"/>
  </w:num>
  <w:num w:numId="3">
    <w:abstractNumId w:val="6"/>
  </w:num>
  <w:num w:numId="4">
    <w:abstractNumId w:val="15"/>
  </w:num>
  <w:num w:numId="5">
    <w:abstractNumId w:val="23"/>
  </w:num>
  <w:num w:numId="6">
    <w:abstractNumId w:val="29"/>
  </w:num>
  <w:num w:numId="7">
    <w:abstractNumId w:val="5"/>
  </w:num>
  <w:num w:numId="8">
    <w:abstractNumId w:val="0"/>
  </w:num>
  <w:num w:numId="9">
    <w:abstractNumId w:val="13"/>
  </w:num>
  <w:num w:numId="10">
    <w:abstractNumId w:val="18"/>
  </w:num>
  <w:num w:numId="11">
    <w:abstractNumId w:val="26"/>
  </w:num>
  <w:num w:numId="12">
    <w:abstractNumId w:val="30"/>
  </w:num>
  <w:num w:numId="13">
    <w:abstractNumId w:val="32"/>
  </w:num>
  <w:num w:numId="14">
    <w:abstractNumId w:val="12"/>
  </w:num>
  <w:num w:numId="15">
    <w:abstractNumId w:val="7"/>
  </w:num>
  <w:num w:numId="16">
    <w:abstractNumId w:val="34"/>
  </w:num>
  <w:num w:numId="17">
    <w:abstractNumId w:val="27"/>
  </w:num>
  <w:num w:numId="18">
    <w:abstractNumId w:val="33"/>
  </w:num>
  <w:num w:numId="19">
    <w:abstractNumId w:val="19"/>
  </w:num>
  <w:num w:numId="20">
    <w:abstractNumId w:val="2"/>
  </w:num>
  <w:num w:numId="21">
    <w:abstractNumId w:val="11"/>
  </w:num>
  <w:num w:numId="22">
    <w:abstractNumId w:val="21"/>
  </w:num>
  <w:num w:numId="23">
    <w:abstractNumId w:val="1"/>
  </w:num>
  <w:num w:numId="24">
    <w:abstractNumId w:val="3"/>
  </w:num>
  <w:num w:numId="25">
    <w:abstractNumId w:val="17"/>
  </w:num>
  <w:num w:numId="26">
    <w:abstractNumId w:val="8"/>
  </w:num>
  <w:num w:numId="27">
    <w:abstractNumId w:val="20"/>
  </w:num>
  <w:num w:numId="28">
    <w:abstractNumId w:val="36"/>
  </w:num>
  <w:num w:numId="29">
    <w:abstractNumId w:val="24"/>
  </w:num>
  <w:num w:numId="30">
    <w:abstractNumId w:val="14"/>
  </w:num>
  <w:num w:numId="31">
    <w:abstractNumId w:val="16"/>
  </w:num>
  <w:num w:numId="32">
    <w:abstractNumId w:val="28"/>
  </w:num>
  <w:num w:numId="33">
    <w:abstractNumId w:val="25"/>
  </w:num>
  <w:num w:numId="34">
    <w:abstractNumId w:val="37"/>
  </w:num>
  <w:num w:numId="35">
    <w:abstractNumId w:val="35"/>
  </w:num>
  <w:num w:numId="36">
    <w:abstractNumId w:val="9"/>
  </w:num>
  <w:num w:numId="37">
    <w:abstractNumId w:val="31"/>
  </w:num>
  <w:num w:numId="38">
    <w:abstractNumId w:val="4"/>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1A6"/>
    <w:rsid w:val="00012F42"/>
    <w:rsid w:val="00072395"/>
    <w:rsid w:val="000A1F01"/>
    <w:rsid w:val="000C3FB6"/>
    <w:rsid w:val="000D4B60"/>
    <w:rsid w:val="000E2257"/>
    <w:rsid w:val="000E4513"/>
    <w:rsid w:val="000F0A32"/>
    <w:rsid w:val="000F2740"/>
    <w:rsid w:val="00123231"/>
    <w:rsid w:val="001632C2"/>
    <w:rsid w:val="00195B1A"/>
    <w:rsid w:val="001E0F07"/>
    <w:rsid w:val="001E10EF"/>
    <w:rsid w:val="001F69FB"/>
    <w:rsid w:val="0025771A"/>
    <w:rsid w:val="002819EC"/>
    <w:rsid w:val="002A6674"/>
    <w:rsid w:val="002E0F63"/>
    <w:rsid w:val="002F355C"/>
    <w:rsid w:val="003008EC"/>
    <w:rsid w:val="00310B62"/>
    <w:rsid w:val="00315712"/>
    <w:rsid w:val="00316ADD"/>
    <w:rsid w:val="00365426"/>
    <w:rsid w:val="0038324A"/>
    <w:rsid w:val="003E11A6"/>
    <w:rsid w:val="00436E8F"/>
    <w:rsid w:val="00460AFF"/>
    <w:rsid w:val="004B1FB9"/>
    <w:rsid w:val="0052311F"/>
    <w:rsid w:val="005C13AF"/>
    <w:rsid w:val="005C47A4"/>
    <w:rsid w:val="005F30FE"/>
    <w:rsid w:val="005F44D8"/>
    <w:rsid w:val="006852FB"/>
    <w:rsid w:val="006F2246"/>
    <w:rsid w:val="007472CA"/>
    <w:rsid w:val="007536E0"/>
    <w:rsid w:val="007625C5"/>
    <w:rsid w:val="007670D6"/>
    <w:rsid w:val="007A1351"/>
    <w:rsid w:val="008333B3"/>
    <w:rsid w:val="00836FD3"/>
    <w:rsid w:val="00864E7F"/>
    <w:rsid w:val="008770C2"/>
    <w:rsid w:val="008817D7"/>
    <w:rsid w:val="008D17D7"/>
    <w:rsid w:val="008D34B0"/>
    <w:rsid w:val="00951806"/>
    <w:rsid w:val="009C6B08"/>
    <w:rsid w:val="009D186E"/>
    <w:rsid w:val="009D369A"/>
    <w:rsid w:val="00A66259"/>
    <w:rsid w:val="00AE6732"/>
    <w:rsid w:val="00B45627"/>
    <w:rsid w:val="00B90771"/>
    <w:rsid w:val="00B95562"/>
    <w:rsid w:val="00B96717"/>
    <w:rsid w:val="00BB6CD9"/>
    <w:rsid w:val="00BD0062"/>
    <w:rsid w:val="00BD06EC"/>
    <w:rsid w:val="00C00662"/>
    <w:rsid w:val="00C1373C"/>
    <w:rsid w:val="00C20625"/>
    <w:rsid w:val="00C368E6"/>
    <w:rsid w:val="00C41608"/>
    <w:rsid w:val="00C50D95"/>
    <w:rsid w:val="00C642EC"/>
    <w:rsid w:val="00D50802"/>
    <w:rsid w:val="00D526E6"/>
    <w:rsid w:val="00D638F1"/>
    <w:rsid w:val="00D76A6B"/>
    <w:rsid w:val="00DB5B37"/>
    <w:rsid w:val="00DC3F3F"/>
    <w:rsid w:val="00DC7244"/>
    <w:rsid w:val="00E3723C"/>
    <w:rsid w:val="00E45B7C"/>
    <w:rsid w:val="00EA6005"/>
    <w:rsid w:val="00EB39C1"/>
    <w:rsid w:val="00F02EA5"/>
    <w:rsid w:val="00F106CB"/>
    <w:rsid w:val="00F25CF6"/>
    <w:rsid w:val="00F47528"/>
    <w:rsid w:val="00FD7E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16A10"/>
  <w15:chartTrackingRefBased/>
  <w15:docId w15:val="{99D8C82A-9922-4E10-B46D-75AE3E719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18"/>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E11A6"/>
    <w:pPr>
      <w:spacing w:after="0" w:line="240" w:lineRule="atLeast"/>
    </w:pPr>
    <w:rPr>
      <w:rFonts w:ascii="Verdana" w:eastAsia="Times New Roman" w:hAnsi="Verdana" w:cs="Times New Roman"/>
      <w:bCs/>
      <w:szCs w:val="24"/>
      <w:lang w:eastAsia="nl-NL"/>
    </w:rPr>
  </w:style>
  <w:style w:type="paragraph" w:styleId="Kop1">
    <w:name w:val="heading 1"/>
    <w:basedOn w:val="Standaard"/>
    <w:next w:val="Standaard"/>
    <w:link w:val="Kop1Char"/>
    <w:uiPriority w:val="1"/>
    <w:qFormat/>
    <w:rsid w:val="00D76A6B"/>
    <w:pPr>
      <w:pageBreakBefore/>
      <w:widowControl w:val="0"/>
      <w:spacing w:after="700" w:line="300" w:lineRule="atLeast"/>
      <w:contextualSpacing/>
      <w:outlineLvl w:val="0"/>
    </w:pPr>
    <w:rPr>
      <w:rFonts w:eastAsiaTheme="majorEastAsia" w:cstheme="majorBidi"/>
      <w:bCs w:val="0"/>
      <w:kern w:val="32"/>
      <w:sz w:val="24"/>
      <w:szCs w:val="28"/>
    </w:rPr>
  </w:style>
  <w:style w:type="paragraph" w:styleId="Kop2">
    <w:name w:val="heading 2"/>
    <w:basedOn w:val="Standaard"/>
    <w:next w:val="Standaard"/>
    <w:link w:val="Kop2Char"/>
    <w:uiPriority w:val="1"/>
    <w:unhideWhenUsed/>
    <w:qFormat/>
    <w:rsid w:val="00E45B7C"/>
    <w:pPr>
      <w:keepNext/>
      <w:widowControl w:val="0"/>
      <w:spacing w:before="200" w:line="300" w:lineRule="atLeast"/>
      <w:contextualSpacing/>
      <w:outlineLvl w:val="1"/>
    </w:pPr>
    <w:rPr>
      <w:rFonts w:eastAsiaTheme="majorEastAsia" w:cstheme="majorBidi"/>
      <w:b/>
      <w:bCs w:val="0"/>
      <w:kern w:val="32"/>
      <w:szCs w:val="26"/>
    </w:rPr>
  </w:style>
  <w:style w:type="paragraph" w:styleId="Kop3">
    <w:name w:val="heading 3"/>
    <w:basedOn w:val="Standaard"/>
    <w:next w:val="Standaard"/>
    <w:link w:val="Kop3Char"/>
    <w:uiPriority w:val="1"/>
    <w:unhideWhenUsed/>
    <w:qFormat/>
    <w:rsid w:val="00E45B7C"/>
    <w:pPr>
      <w:keepNext/>
      <w:widowControl w:val="0"/>
      <w:spacing w:before="240"/>
      <w:outlineLvl w:val="2"/>
    </w:pPr>
    <w:rPr>
      <w:rFonts w:eastAsiaTheme="majorEastAsia" w:cstheme="majorBidi"/>
      <w:bCs w:val="0"/>
      <w:i/>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0E4513"/>
    <w:rPr>
      <w:rFonts w:ascii="Verdana" w:eastAsiaTheme="majorEastAsia" w:hAnsi="Verdana" w:cstheme="majorBidi"/>
      <w:bCs/>
      <w:kern w:val="32"/>
      <w:sz w:val="24"/>
      <w:szCs w:val="28"/>
    </w:rPr>
  </w:style>
  <w:style w:type="character" w:customStyle="1" w:styleId="Kop2Char">
    <w:name w:val="Kop 2 Char"/>
    <w:basedOn w:val="Standaardalinea-lettertype"/>
    <w:link w:val="Kop2"/>
    <w:uiPriority w:val="1"/>
    <w:rsid w:val="000E4513"/>
    <w:rPr>
      <w:rFonts w:ascii="Verdana" w:eastAsiaTheme="majorEastAsia" w:hAnsi="Verdana" w:cstheme="majorBidi"/>
      <w:b/>
      <w:bCs/>
      <w:kern w:val="32"/>
      <w:sz w:val="18"/>
      <w:szCs w:val="26"/>
    </w:rPr>
  </w:style>
  <w:style w:type="character" w:customStyle="1" w:styleId="Kop3Char">
    <w:name w:val="Kop 3 Char"/>
    <w:basedOn w:val="Standaardalinea-lettertype"/>
    <w:link w:val="Kop3"/>
    <w:uiPriority w:val="1"/>
    <w:rsid w:val="000E4513"/>
    <w:rPr>
      <w:rFonts w:ascii="Verdana" w:eastAsiaTheme="majorEastAsia" w:hAnsi="Verdana" w:cstheme="majorBidi"/>
      <w:bCs/>
      <w:i/>
      <w:kern w:val="32"/>
      <w:sz w:val="18"/>
    </w:rPr>
  </w:style>
  <w:style w:type="paragraph" w:customStyle="1" w:styleId="Lijstbullet">
    <w:name w:val="Lijst bullet"/>
    <w:basedOn w:val="Standaard"/>
    <w:uiPriority w:val="2"/>
    <w:qFormat/>
    <w:rsid w:val="005F44D8"/>
    <w:pPr>
      <w:numPr>
        <w:numId w:val="1"/>
      </w:numPr>
      <w:tabs>
        <w:tab w:val="left" w:pos="227"/>
      </w:tabs>
      <w:ind w:left="227" w:hanging="227"/>
    </w:pPr>
  </w:style>
  <w:style w:type="paragraph" w:styleId="Lijstalinea">
    <w:name w:val="List Paragraph"/>
    <w:basedOn w:val="Standaard"/>
    <w:link w:val="LijstalineaChar"/>
    <w:uiPriority w:val="34"/>
    <w:qFormat/>
    <w:rsid w:val="002A6674"/>
    <w:pPr>
      <w:ind w:left="720"/>
      <w:contextualSpacing/>
    </w:pPr>
  </w:style>
  <w:style w:type="paragraph" w:customStyle="1" w:styleId="Lijststreepjetweedeniveau">
    <w:name w:val="Lijst streepje (tweede niveau)"/>
    <w:basedOn w:val="Standaard"/>
    <w:uiPriority w:val="2"/>
    <w:qFormat/>
    <w:rsid w:val="002A6674"/>
    <w:pPr>
      <w:numPr>
        <w:numId w:val="3"/>
      </w:numPr>
      <w:ind w:left="454" w:hanging="227"/>
    </w:pPr>
  </w:style>
  <w:style w:type="paragraph" w:styleId="Geenafstand">
    <w:name w:val="No Spacing"/>
    <w:uiPriority w:val="3"/>
    <w:rsid w:val="000E4513"/>
    <w:pPr>
      <w:spacing w:after="0" w:line="240" w:lineRule="auto"/>
    </w:pPr>
    <w:rPr>
      <w:rFonts w:ascii="Verdana" w:hAnsi="Verdana"/>
    </w:rPr>
  </w:style>
  <w:style w:type="paragraph" w:styleId="Koptekst">
    <w:name w:val="header"/>
    <w:basedOn w:val="Standaard"/>
    <w:link w:val="KoptekstChar"/>
    <w:rsid w:val="003E11A6"/>
    <w:pPr>
      <w:tabs>
        <w:tab w:val="center" w:pos="4536"/>
        <w:tab w:val="right" w:pos="9072"/>
      </w:tabs>
    </w:pPr>
  </w:style>
  <w:style w:type="character" w:customStyle="1" w:styleId="KoptekstChar">
    <w:name w:val="Koptekst Char"/>
    <w:basedOn w:val="Standaardalinea-lettertype"/>
    <w:link w:val="Koptekst"/>
    <w:uiPriority w:val="99"/>
    <w:rsid w:val="003E11A6"/>
    <w:rPr>
      <w:rFonts w:ascii="Verdana" w:eastAsia="Times New Roman" w:hAnsi="Verdana" w:cs="Times New Roman"/>
      <w:bCs/>
      <w:szCs w:val="24"/>
      <w:lang w:eastAsia="nl-NL"/>
    </w:rPr>
  </w:style>
  <w:style w:type="paragraph" w:customStyle="1" w:styleId="Huisstijl-Adres">
    <w:name w:val="Huisstijl-Adres"/>
    <w:basedOn w:val="Standaard"/>
    <w:rsid w:val="003E11A6"/>
    <w:pPr>
      <w:tabs>
        <w:tab w:val="left" w:pos="192"/>
      </w:tabs>
      <w:adjustRightInd w:val="0"/>
      <w:spacing w:after="90" w:line="180" w:lineRule="exact"/>
    </w:pPr>
    <w:rPr>
      <w:rFonts w:cs="Verdana"/>
      <w:noProof/>
      <w:sz w:val="13"/>
      <w:szCs w:val="13"/>
    </w:rPr>
  </w:style>
  <w:style w:type="paragraph" w:styleId="Lijstopsomteken">
    <w:name w:val="List Bullet"/>
    <w:basedOn w:val="Standaard"/>
    <w:semiHidden/>
    <w:rsid w:val="003E11A6"/>
    <w:pPr>
      <w:numPr>
        <w:numId w:val="7"/>
      </w:numPr>
    </w:pPr>
    <w:rPr>
      <w:noProof/>
    </w:rPr>
  </w:style>
  <w:style w:type="paragraph" w:customStyle="1" w:styleId="Huisstijl-Gegeven">
    <w:name w:val="Huisstijl-Gegeven"/>
    <w:basedOn w:val="Standaard"/>
    <w:rsid w:val="003E11A6"/>
    <w:pPr>
      <w:spacing w:after="92" w:line="180" w:lineRule="exact"/>
    </w:pPr>
    <w:rPr>
      <w:noProof/>
      <w:sz w:val="13"/>
    </w:rPr>
  </w:style>
  <w:style w:type="character" w:styleId="Hyperlink">
    <w:name w:val="Hyperlink"/>
    <w:semiHidden/>
    <w:rsid w:val="003E11A6"/>
    <w:rPr>
      <w:color w:val="0000FF"/>
      <w:u w:val="single"/>
    </w:rPr>
  </w:style>
  <w:style w:type="paragraph" w:customStyle="1" w:styleId="Huisstijl-Voorwaarden">
    <w:name w:val="Huisstijl-Voorwaarden"/>
    <w:basedOn w:val="Standaard"/>
    <w:rsid w:val="003E11A6"/>
    <w:pPr>
      <w:spacing w:line="180" w:lineRule="exact"/>
    </w:pPr>
    <w:rPr>
      <w:i/>
      <w:noProof/>
      <w:sz w:val="13"/>
    </w:rPr>
  </w:style>
  <w:style w:type="table" w:styleId="Tabelraster">
    <w:name w:val="Table Grid"/>
    <w:basedOn w:val="Standaardtabel"/>
    <w:uiPriority w:val="59"/>
    <w:rsid w:val="003E11A6"/>
    <w:pPr>
      <w:spacing w:after="0" w:line="240" w:lineRule="auto"/>
    </w:pPr>
    <w:rPr>
      <w:rFonts w:ascii="Times New Roman" w:eastAsia="Times New Roman" w:hAnsi="Times New Roman" w:cs="Times New Roman"/>
      <w:bCs/>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3E11A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E11A6"/>
    <w:rPr>
      <w:rFonts w:ascii="Verdana" w:eastAsia="Times New Roman" w:hAnsi="Verdana" w:cs="Times New Roman"/>
      <w:bCs/>
      <w:szCs w:val="24"/>
      <w:lang w:eastAsia="nl-NL"/>
    </w:rPr>
  </w:style>
  <w:style w:type="character" w:styleId="Verwijzingopmerking">
    <w:name w:val="annotation reference"/>
    <w:basedOn w:val="Standaardalinea-lettertype"/>
    <w:uiPriority w:val="99"/>
    <w:semiHidden/>
    <w:unhideWhenUsed/>
    <w:rsid w:val="00D50802"/>
    <w:rPr>
      <w:sz w:val="16"/>
      <w:szCs w:val="16"/>
    </w:rPr>
  </w:style>
  <w:style w:type="paragraph" w:styleId="Tekstopmerking">
    <w:name w:val="annotation text"/>
    <w:basedOn w:val="Standaard"/>
    <w:link w:val="TekstopmerkingChar"/>
    <w:semiHidden/>
    <w:unhideWhenUsed/>
    <w:rsid w:val="00D508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50802"/>
    <w:rPr>
      <w:rFonts w:ascii="Verdana" w:eastAsia="Times New Roman" w:hAnsi="Verdana" w:cs="Times New Roman"/>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D50802"/>
    <w:rPr>
      <w:b/>
    </w:rPr>
  </w:style>
  <w:style w:type="character" w:customStyle="1" w:styleId="OnderwerpvanopmerkingChar">
    <w:name w:val="Onderwerp van opmerking Char"/>
    <w:basedOn w:val="TekstopmerkingChar"/>
    <w:link w:val="Onderwerpvanopmerking"/>
    <w:uiPriority w:val="99"/>
    <w:semiHidden/>
    <w:rsid w:val="00D50802"/>
    <w:rPr>
      <w:rFonts w:ascii="Verdana" w:eastAsia="Times New Roman" w:hAnsi="Verdana" w:cs="Times New Roman"/>
      <w:b/>
      <w:bCs/>
      <w:sz w:val="20"/>
      <w:szCs w:val="20"/>
      <w:lang w:eastAsia="nl-NL"/>
    </w:rPr>
  </w:style>
  <w:style w:type="paragraph" w:styleId="Ballontekst">
    <w:name w:val="Balloon Text"/>
    <w:basedOn w:val="Standaard"/>
    <w:link w:val="BallontekstChar"/>
    <w:uiPriority w:val="99"/>
    <w:semiHidden/>
    <w:unhideWhenUsed/>
    <w:rsid w:val="00D50802"/>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D50802"/>
    <w:rPr>
      <w:rFonts w:ascii="Segoe UI" w:eastAsia="Times New Roman" w:hAnsi="Segoe UI" w:cs="Segoe UI"/>
      <w:bCs/>
      <w:szCs w:val="18"/>
      <w:lang w:eastAsia="nl-NL"/>
    </w:rPr>
  </w:style>
  <w:style w:type="paragraph" w:styleId="Plattetekst2">
    <w:name w:val="Body Text 2"/>
    <w:basedOn w:val="Standaard"/>
    <w:link w:val="Plattetekst2Char"/>
    <w:semiHidden/>
    <w:rsid w:val="00EB39C1"/>
    <w:pPr>
      <w:widowControl w:val="0"/>
      <w:overflowPunct w:val="0"/>
      <w:autoSpaceDE w:val="0"/>
      <w:autoSpaceDN w:val="0"/>
      <w:adjustRightInd w:val="0"/>
      <w:spacing w:line="240" w:lineRule="auto"/>
      <w:jc w:val="center"/>
      <w:textAlignment w:val="baseline"/>
    </w:pPr>
    <w:rPr>
      <w:rFonts w:ascii="Arial" w:hAnsi="Arial"/>
      <w:b/>
      <w:bCs w:val="0"/>
      <w:sz w:val="24"/>
      <w:szCs w:val="20"/>
    </w:rPr>
  </w:style>
  <w:style w:type="character" w:customStyle="1" w:styleId="Plattetekst2Char">
    <w:name w:val="Platte tekst 2 Char"/>
    <w:basedOn w:val="Standaardalinea-lettertype"/>
    <w:link w:val="Plattetekst2"/>
    <w:semiHidden/>
    <w:rsid w:val="00EB39C1"/>
    <w:rPr>
      <w:rFonts w:eastAsia="Times New Roman" w:cs="Times New Roman"/>
      <w:b/>
      <w:sz w:val="24"/>
      <w:szCs w:val="20"/>
      <w:lang w:eastAsia="nl-NL"/>
    </w:rPr>
  </w:style>
  <w:style w:type="character" w:customStyle="1" w:styleId="LijstalineaChar">
    <w:name w:val="Lijstalinea Char"/>
    <w:basedOn w:val="Standaardalinea-lettertype"/>
    <w:link w:val="Lijstalinea"/>
    <w:uiPriority w:val="34"/>
    <w:rsid w:val="00EB39C1"/>
    <w:rPr>
      <w:rFonts w:ascii="Verdana" w:eastAsia="Times New Roman" w:hAnsi="Verdana" w:cs="Times New Roman"/>
      <w:bCs/>
      <w:szCs w:val="24"/>
      <w:lang w:eastAsia="nl-NL"/>
    </w:rPr>
  </w:style>
  <w:style w:type="paragraph" w:customStyle="1" w:styleId="StandaardTekst">
    <w:name w:val="Standaard Tekst"/>
    <w:basedOn w:val="Standaard"/>
    <w:link w:val="StandaardTekstCharChar"/>
    <w:rsid w:val="00D638F1"/>
    <w:pPr>
      <w:spacing w:before="120" w:line="240" w:lineRule="auto"/>
    </w:pPr>
    <w:rPr>
      <w:rFonts w:asciiTheme="minorHAnsi" w:eastAsiaTheme="minorEastAsia" w:hAnsiTheme="minorHAnsi" w:cs="Arial"/>
      <w:bCs w:val="0"/>
      <w:sz w:val="20"/>
      <w:szCs w:val="20"/>
      <w:lang w:val="en-US"/>
    </w:rPr>
  </w:style>
  <w:style w:type="character" w:customStyle="1" w:styleId="StandaardTekstCharChar">
    <w:name w:val="Standaard Tekst Char Char"/>
    <w:link w:val="StandaardTekst"/>
    <w:locked/>
    <w:rsid w:val="00D638F1"/>
    <w:rPr>
      <w:rFonts w:asciiTheme="minorHAnsi" w:eastAsiaTheme="minorEastAsia" w:hAnsiTheme="minorHAnsi"/>
      <w:sz w:val="20"/>
      <w:szCs w:val="20"/>
      <w:lang w:val="en-US" w:eastAsia="nl-NL"/>
    </w:rPr>
  </w:style>
  <w:style w:type="paragraph" w:customStyle="1" w:styleId="RptStandaard">
    <w:name w:val="Rpt_Standaard"/>
    <w:basedOn w:val="Standaard"/>
    <w:rsid w:val="00D638F1"/>
    <w:pPr>
      <w:keepNext/>
      <w:spacing w:line="255" w:lineRule="exact"/>
      <w:outlineLvl w:val="0"/>
    </w:pPr>
    <w:rPr>
      <w:bCs w:val="0"/>
      <w:kern w:val="28"/>
      <w:szCs w:val="22"/>
      <w:lang w:eastAsia="en-US"/>
    </w:rPr>
  </w:style>
  <w:style w:type="paragraph" w:customStyle="1" w:styleId="Huisstijl-Opsommingbullet">
    <w:name w:val="Huisstijl-Opsomming bullet"/>
    <w:basedOn w:val="Standaard"/>
    <w:link w:val="Huisstijl-OpsommingbulletChar"/>
    <w:qFormat/>
    <w:rsid w:val="002F355C"/>
    <w:pPr>
      <w:numPr>
        <w:numId w:val="38"/>
      </w:numPr>
      <w:tabs>
        <w:tab w:val="left" w:pos="227"/>
      </w:tabs>
      <w:overflowPunct w:val="0"/>
      <w:autoSpaceDE w:val="0"/>
      <w:autoSpaceDN w:val="0"/>
      <w:adjustRightInd w:val="0"/>
      <w:spacing w:line="240" w:lineRule="auto"/>
      <w:ind w:left="227" w:hanging="227"/>
      <w:textAlignment w:val="baseline"/>
    </w:pPr>
    <w:rPr>
      <w:rFonts w:ascii="Courier New" w:hAnsi="Courier New" w:cs="Courier New"/>
      <w:bCs w:val="0"/>
      <w:sz w:val="20"/>
      <w:szCs w:val="20"/>
    </w:rPr>
  </w:style>
  <w:style w:type="character" w:customStyle="1" w:styleId="Huisstijl-OpsommingbulletChar">
    <w:name w:val="Huisstijl-Opsomming bullet Char"/>
    <w:basedOn w:val="Standaardalinea-lettertype"/>
    <w:link w:val="Huisstijl-Opsommingbullet"/>
    <w:rsid w:val="002F355C"/>
    <w:rPr>
      <w:rFonts w:ascii="Courier New" w:eastAsia="Times New Roman" w:hAnsi="Courier New" w:cs="Courier New"/>
      <w:sz w:val="20"/>
      <w:szCs w:val="20"/>
      <w:lang w:eastAsia="nl-NL"/>
    </w:rPr>
  </w:style>
  <w:style w:type="paragraph" w:customStyle="1" w:styleId="Default">
    <w:name w:val="Default"/>
    <w:rsid w:val="00DC7244"/>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data.cbs.nl/statlin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77116-5C40-4AD6-AD1F-CF0B45006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3729</Words>
  <Characters>20510</Characters>
  <Application>Microsoft Office Word</Application>
  <DocSecurity>0</DocSecurity>
  <Lines>170</Lines>
  <Paragraphs>48</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24191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Myrthe M. van Grootel</dc:creator>
  <cp:keywords/>
  <dc:description/>
  <cp:lastModifiedBy>Farid F. el Moussaoui</cp:lastModifiedBy>
  <cp:revision>5</cp:revision>
  <cp:lastPrinted>2020-08-14T09:08:00Z</cp:lastPrinted>
  <dcterms:created xsi:type="dcterms:W3CDTF">2020-08-20T14:03:00Z</dcterms:created>
  <dcterms:modified xsi:type="dcterms:W3CDTF">2020-08-24T10:37:00Z</dcterms:modified>
</cp:coreProperties>
</file>